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849841" w14:textId="6EB80272" w:rsidR="00533357" w:rsidRPr="00686B5E" w:rsidRDefault="00533357" w:rsidP="00533357">
      <w:pPr>
        <w:spacing w:after="0" w:line="240" w:lineRule="auto"/>
        <w:jc w:val="right"/>
        <w:rPr>
          <w:rFonts w:cs="Calibri"/>
          <w:b/>
          <w:bCs/>
          <w:color w:val="000000"/>
        </w:rPr>
      </w:pPr>
      <w:r w:rsidRPr="00686B5E">
        <w:rPr>
          <w:rFonts w:cs="Calibri"/>
          <w:b/>
          <w:bCs/>
          <w:color w:val="000000"/>
        </w:rPr>
        <w:t xml:space="preserve">Załącznik nr </w:t>
      </w:r>
      <w:r w:rsidR="0081540B">
        <w:rPr>
          <w:rFonts w:cs="Calibri"/>
          <w:b/>
          <w:bCs/>
          <w:color w:val="000000"/>
        </w:rPr>
        <w:t>7</w:t>
      </w:r>
      <w:r w:rsidRPr="00686B5E">
        <w:rPr>
          <w:rFonts w:cs="Calibri"/>
          <w:b/>
          <w:bCs/>
          <w:color w:val="000000"/>
        </w:rPr>
        <w:t xml:space="preserve"> do SWZ</w:t>
      </w:r>
    </w:p>
    <w:p w14:paraId="0DD8ACFE" w14:textId="77777777" w:rsidR="00B46E42" w:rsidRDefault="00B46E42" w:rsidP="00533357">
      <w:pPr>
        <w:pStyle w:val="Nagwek"/>
        <w:rPr>
          <w:b/>
          <w:bCs/>
          <w:color w:val="00B050"/>
          <w:u w:val="single"/>
        </w:rPr>
      </w:pPr>
    </w:p>
    <w:p w14:paraId="54EB5F83" w14:textId="62F5E17F" w:rsidR="00533357" w:rsidRPr="00CC46D8" w:rsidRDefault="00533357" w:rsidP="00533357">
      <w:pPr>
        <w:pStyle w:val="Nagwek"/>
        <w:rPr>
          <w:b/>
          <w:bCs/>
          <w:sz w:val="26"/>
          <w:szCs w:val="26"/>
        </w:rPr>
      </w:pPr>
      <w:r w:rsidRPr="00CC46D8">
        <w:rPr>
          <w:b/>
          <w:bCs/>
          <w:color w:val="00B050"/>
          <w:u w:val="single"/>
        </w:rPr>
        <w:t>Wykonawca</w:t>
      </w:r>
      <w:r>
        <w:rPr>
          <w:b/>
          <w:bCs/>
          <w:color w:val="00B050"/>
          <w:u w:val="single"/>
        </w:rPr>
        <w:t xml:space="preserve"> </w:t>
      </w:r>
      <w:r w:rsidR="006E12D4">
        <w:rPr>
          <w:b/>
          <w:bCs/>
          <w:color w:val="00B050"/>
          <w:u w:val="single"/>
        </w:rPr>
        <w:t>składa na wezwanie Zamawiającego</w:t>
      </w:r>
      <w:r>
        <w:rPr>
          <w:b/>
          <w:bCs/>
          <w:color w:val="00B050"/>
          <w:u w:val="single"/>
        </w:rPr>
        <w:t>.</w:t>
      </w:r>
    </w:p>
    <w:p w14:paraId="64BC11D5" w14:textId="2D25A5B3" w:rsidR="00533357" w:rsidRDefault="00533357" w:rsidP="00533357">
      <w:pPr>
        <w:ind w:right="141"/>
        <w:jc w:val="both"/>
        <w:rPr>
          <w:b/>
        </w:rPr>
      </w:pPr>
      <w:r w:rsidRPr="00CC46D8">
        <w:rPr>
          <w:color w:val="00B050"/>
        </w:rPr>
        <w:t>Wykonawca podpisuje kwalifikowanym podpisem elektronicznym</w:t>
      </w:r>
      <w:r w:rsidR="00720712">
        <w:rPr>
          <w:color w:val="00B050"/>
        </w:rPr>
        <w:t xml:space="preserve"> lub</w:t>
      </w:r>
      <w:r w:rsidR="00625025">
        <w:rPr>
          <w:color w:val="00B050"/>
        </w:rPr>
        <w:t xml:space="preserve"> podpisem zaufany</w:t>
      </w:r>
      <w:r w:rsidR="00E95230">
        <w:rPr>
          <w:color w:val="00B050"/>
        </w:rPr>
        <w:t>m,</w:t>
      </w:r>
      <w:r w:rsidR="00625025">
        <w:rPr>
          <w:color w:val="00B050"/>
        </w:rPr>
        <w:t xml:space="preserve"> lub osobistym</w:t>
      </w:r>
      <w:r w:rsidRPr="00CC46D8">
        <w:rPr>
          <w:rFonts w:cs="Calibri"/>
          <w:b/>
          <w:bCs/>
          <w:color w:val="00B050"/>
        </w:rPr>
        <w:t xml:space="preserve"> </w:t>
      </w:r>
      <w:r w:rsidRPr="00CC46D8">
        <w:rPr>
          <w:color w:val="00B050"/>
        </w:rPr>
        <w:t>i składa na Platformie zakupowej, zgodnie z treścią SWZ.</w:t>
      </w:r>
      <w:r w:rsidRPr="00CC46D8">
        <w:rPr>
          <w:b/>
        </w:rPr>
        <w:tab/>
      </w:r>
    </w:p>
    <w:p w14:paraId="47093D88" w14:textId="77777777" w:rsidR="006E12D4" w:rsidRPr="006E12D4" w:rsidRDefault="00803E47" w:rsidP="006E12D4">
      <w:pPr>
        <w:spacing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E12D4">
        <w:rPr>
          <w:rFonts w:asciiTheme="minorHAnsi" w:hAnsiTheme="minorHAnsi" w:cstheme="minorHAnsi"/>
          <w:b/>
          <w:sz w:val="28"/>
          <w:szCs w:val="28"/>
        </w:rPr>
        <w:t xml:space="preserve">OŚWIADCZENIE </w:t>
      </w:r>
    </w:p>
    <w:p w14:paraId="7BEC5D42" w14:textId="70097CAC" w:rsidR="006E12D4" w:rsidRPr="006E12D4" w:rsidRDefault="006E12D4" w:rsidP="006E12D4">
      <w:pPr>
        <w:spacing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E12D4">
        <w:rPr>
          <w:rFonts w:asciiTheme="minorHAnsi" w:hAnsiTheme="minorHAnsi" w:cstheme="minorHAnsi"/>
          <w:b/>
          <w:bCs/>
          <w:sz w:val="24"/>
          <w:szCs w:val="24"/>
        </w:rPr>
        <w:t xml:space="preserve">Wykonawcy </w:t>
      </w:r>
      <w:r w:rsidRPr="006E12D4">
        <w:rPr>
          <w:rFonts w:asciiTheme="minorHAnsi" w:hAnsiTheme="minorHAnsi" w:cstheme="minorHAnsi"/>
          <w:b/>
          <w:bCs/>
          <w:sz w:val="24"/>
          <w:szCs w:val="24"/>
          <w:u w:val="single"/>
        </w:rPr>
        <w:t>o aktualności informacji</w:t>
      </w:r>
      <w:r w:rsidRPr="006E12D4">
        <w:rPr>
          <w:rFonts w:asciiTheme="minorHAnsi" w:hAnsiTheme="minorHAnsi" w:cstheme="minorHAnsi"/>
          <w:b/>
          <w:bCs/>
          <w:sz w:val="24"/>
          <w:szCs w:val="24"/>
        </w:rPr>
        <w:t xml:space="preserve"> zawartych w oświadczeniu, </w:t>
      </w:r>
      <w:r w:rsidRPr="006E12D4">
        <w:rPr>
          <w:rFonts w:asciiTheme="minorHAnsi" w:hAnsiTheme="minorHAnsi" w:cstheme="minorHAnsi"/>
          <w:b/>
          <w:bCs/>
          <w:sz w:val="24"/>
          <w:szCs w:val="24"/>
        </w:rPr>
        <w:br/>
        <w:t xml:space="preserve">o którym mowa w art. 125 ust 1  ustawy </w:t>
      </w:r>
      <w:proofErr w:type="spellStart"/>
      <w:r>
        <w:rPr>
          <w:rFonts w:asciiTheme="minorHAnsi" w:hAnsiTheme="minorHAnsi" w:cstheme="minorHAnsi"/>
          <w:b/>
          <w:bCs/>
          <w:sz w:val="24"/>
          <w:szCs w:val="24"/>
        </w:rPr>
        <w:t>Pzp</w:t>
      </w:r>
      <w:proofErr w:type="spellEnd"/>
      <w:r w:rsidRPr="006E12D4">
        <w:rPr>
          <w:rFonts w:asciiTheme="minorHAnsi" w:hAnsiTheme="minorHAnsi" w:cstheme="minorHAnsi"/>
          <w:b/>
          <w:bCs/>
          <w:sz w:val="24"/>
          <w:szCs w:val="24"/>
        </w:rPr>
        <w:t xml:space="preserve"> w zakresie podstaw wykluczenia z</w:t>
      </w:r>
      <w:r>
        <w:rPr>
          <w:rFonts w:asciiTheme="minorHAnsi" w:hAnsiTheme="minorHAnsi" w:cstheme="minorHAnsi"/>
          <w:b/>
          <w:bCs/>
          <w:sz w:val="24"/>
          <w:szCs w:val="24"/>
        </w:rPr>
        <w:t> </w:t>
      </w:r>
      <w:r w:rsidRPr="006E12D4">
        <w:rPr>
          <w:rFonts w:asciiTheme="minorHAnsi" w:hAnsiTheme="minorHAnsi" w:cstheme="minorHAnsi"/>
          <w:b/>
          <w:bCs/>
          <w:sz w:val="24"/>
          <w:szCs w:val="24"/>
        </w:rPr>
        <w:t>postępowania wskazanych przez Zamawiającego</w:t>
      </w:r>
    </w:p>
    <w:p w14:paraId="35C29F51" w14:textId="77777777" w:rsidR="006E12D4" w:rsidRPr="006E12D4" w:rsidRDefault="006E12D4" w:rsidP="006E12D4">
      <w:pPr>
        <w:spacing w:after="0"/>
        <w:jc w:val="center"/>
        <w:rPr>
          <w:rFonts w:asciiTheme="minorHAnsi" w:hAnsiTheme="minorHAnsi" w:cstheme="minorHAnsi"/>
          <w:sz w:val="24"/>
          <w:szCs w:val="24"/>
        </w:rPr>
      </w:pPr>
      <w:r w:rsidRPr="006E12D4">
        <w:rPr>
          <w:rFonts w:asciiTheme="minorHAnsi" w:hAnsiTheme="minorHAnsi" w:cstheme="minorHAnsi"/>
          <w:b/>
          <w:sz w:val="24"/>
          <w:szCs w:val="24"/>
        </w:rPr>
        <w:t>POTWIERDZAJĄCE BRAK PODSTAW WYKLUCZENIA Z POSTĘPOWANIA</w:t>
      </w:r>
    </w:p>
    <w:p w14:paraId="3143501E" w14:textId="4114E9B3" w:rsidR="00803E47" w:rsidRPr="006A47DC" w:rsidRDefault="00803E47" w:rsidP="00803E47">
      <w:pPr>
        <w:spacing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7E655B79" w14:textId="4AE65D91" w:rsidR="00803E47" w:rsidRPr="006A47DC" w:rsidRDefault="00803E47" w:rsidP="00803E47">
      <w:pPr>
        <w:spacing w:line="240" w:lineRule="auto"/>
        <w:jc w:val="center"/>
        <w:rPr>
          <w:rFonts w:asciiTheme="minorHAnsi" w:hAnsiTheme="minorHAnsi" w:cstheme="minorHAnsi"/>
          <w:b/>
        </w:rPr>
      </w:pPr>
      <w:r w:rsidRPr="006A47DC">
        <w:rPr>
          <w:rFonts w:asciiTheme="minorHAnsi" w:hAnsiTheme="minorHAnsi" w:cstheme="minorHAnsi"/>
          <w:b/>
          <w:sz w:val="28"/>
          <w:szCs w:val="28"/>
        </w:rPr>
        <w:t xml:space="preserve">Wykonawca </w:t>
      </w:r>
    </w:p>
    <w:p w14:paraId="091B1BB3" w14:textId="77777777" w:rsidR="00803E47" w:rsidRPr="006A47DC" w:rsidRDefault="00803E47" w:rsidP="00803E47">
      <w:pPr>
        <w:spacing w:after="120"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A47DC">
        <w:rPr>
          <w:rFonts w:asciiTheme="minorHAnsi" w:hAnsiTheme="minorHAnsi" w:cstheme="minorHAnsi"/>
          <w:b/>
          <w:sz w:val="28"/>
          <w:szCs w:val="28"/>
        </w:rPr>
        <w:t>……………………………………………….………………………</w:t>
      </w:r>
    </w:p>
    <w:p w14:paraId="70025B45" w14:textId="77777777" w:rsidR="00803E47" w:rsidRPr="006A47DC" w:rsidRDefault="00803E47" w:rsidP="00803E47">
      <w:pPr>
        <w:spacing w:after="120" w:line="240" w:lineRule="auto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6A47DC">
        <w:rPr>
          <w:rFonts w:asciiTheme="minorHAnsi" w:hAnsiTheme="minorHAnsi" w:cstheme="minorHAnsi"/>
          <w:sz w:val="18"/>
          <w:szCs w:val="18"/>
        </w:rPr>
        <w:t xml:space="preserve"> (</w:t>
      </w:r>
      <w:r w:rsidRPr="006A47DC">
        <w:rPr>
          <w:rFonts w:asciiTheme="minorHAnsi" w:hAnsiTheme="minorHAnsi" w:cstheme="minorHAnsi"/>
          <w:i/>
          <w:sz w:val="18"/>
          <w:szCs w:val="18"/>
        </w:rPr>
        <w:t>pełna nazwa/firma, adres, NIP/PESEL, KRS/</w:t>
      </w:r>
      <w:proofErr w:type="spellStart"/>
      <w:r w:rsidRPr="006A47DC">
        <w:rPr>
          <w:rFonts w:asciiTheme="minorHAnsi" w:hAnsiTheme="minorHAnsi" w:cstheme="minorHAnsi"/>
          <w:i/>
          <w:sz w:val="18"/>
          <w:szCs w:val="18"/>
        </w:rPr>
        <w:t>CEiDG</w:t>
      </w:r>
      <w:proofErr w:type="spellEnd"/>
      <w:r w:rsidRPr="006A47DC">
        <w:rPr>
          <w:rFonts w:asciiTheme="minorHAnsi" w:hAnsiTheme="minorHAnsi" w:cstheme="minorHAnsi"/>
          <w:i/>
          <w:sz w:val="18"/>
          <w:szCs w:val="18"/>
        </w:rPr>
        <w:t xml:space="preserve">) </w:t>
      </w:r>
      <w:r w:rsidRPr="006A47DC">
        <w:rPr>
          <w:rFonts w:asciiTheme="minorHAnsi" w:hAnsiTheme="minorHAnsi" w:cstheme="minorHAnsi"/>
          <w:b/>
          <w:sz w:val="18"/>
          <w:szCs w:val="18"/>
        </w:rPr>
        <w:t xml:space="preserve"> </w:t>
      </w:r>
    </w:p>
    <w:p w14:paraId="25745D94" w14:textId="77777777" w:rsidR="00803E47" w:rsidRPr="006A47DC" w:rsidRDefault="00803E47" w:rsidP="00803E47">
      <w:pPr>
        <w:spacing w:line="240" w:lineRule="auto"/>
        <w:jc w:val="center"/>
        <w:rPr>
          <w:rFonts w:asciiTheme="minorHAnsi" w:hAnsiTheme="minorHAnsi" w:cstheme="minorHAnsi"/>
        </w:rPr>
      </w:pPr>
      <w:r w:rsidRPr="006A47DC">
        <w:rPr>
          <w:rFonts w:asciiTheme="minorHAnsi" w:hAnsiTheme="minorHAnsi" w:cstheme="minorHAnsi"/>
        </w:rPr>
        <w:t xml:space="preserve">reprezentowany przez: </w:t>
      </w:r>
    </w:p>
    <w:p w14:paraId="7C36C5D0" w14:textId="77777777" w:rsidR="00803E47" w:rsidRPr="006A47DC" w:rsidRDefault="00803E47" w:rsidP="00803E47">
      <w:pPr>
        <w:spacing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A47DC">
        <w:rPr>
          <w:rFonts w:asciiTheme="minorHAnsi" w:hAnsiTheme="minorHAnsi" w:cstheme="minorHAnsi"/>
          <w:b/>
          <w:sz w:val="28"/>
          <w:szCs w:val="28"/>
        </w:rPr>
        <w:t>……………………………………………</w:t>
      </w:r>
    </w:p>
    <w:p w14:paraId="5C4FAE9A" w14:textId="77777777" w:rsidR="00803E47" w:rsidRPr="006A47DC" w:rsidRDefault="00803E47" w:rsidP="00803E47">
      <w:pPr>
        <w:spacing w:line="240" w:lineRule="auto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6A47DC">
        <w:rPr>
          <w:rFonts w:asciiTheme="minorHAnsi" w:hAnsiTheme="minorHAnsi" w:cstheme="minorHAnsi"/>
          <w:i/>
          <w:sz w:val="18"/>
          <w:szCs w:val="18"/>
        </w:rPr>
        <w:t xml:space="preserve"> (imię, nazwisko, stanowisko/podstawa do  reprezentacji)</w:t>
      </w:r>
    </w:p>
    <w:p w14:paraId="77EA3577" w14:textId="77777777" w:rsidR="00803E47" w:rsidRPr="006A47DC" w:rsidRDefault="00803E47" w:rsidP="00803E47">
      <w:pPr>
        <w:spacing w:line="240" w:lineRule="auto"/>
        <w:jc w:val="center"/>
        <w:rPr>
          <w:rFonts w:asciiTheme="minorHAnsi" w:hAnsiTheme="minorHAnsi" w:cstheme="minorHAnsi"/>
          <w:i/>
          <w:sz w:val="28"/>
          <w:szCs w:val="28"/>
        </w:rPr>
      </w:pPr>
      <w:r w:rsidRPr="006A47DC">
        <w:rPr>
          <w:rFonts w:asciiTheme="minorHAnsi" w:hAnsiTheme="minorHAnsi" w:cstheme="minorHAnsi"/>
          <w:i/>
          <w:sz w:val="28"/>
          <w:szCs w:val="28"/>
        </w:rPr>
        <w:t xml:space="preserve">  </w:t>
      </w:r>
    </w:p>
    <w:p w14:paraId="6F12092B" w14:textId="77777777" w:rsidR="00803E47" w:rsidRDefault="00803E47" w:rsidP="00803E47">
      <w:pPr>
        <w:spacing w:line="240" w:lineRule="auto"/>
        <w:jc w:val="center"/>
        <w:rPr>
          <w:rFonts w:asciiTheme="minorHAnsi" w:hAnsiTheme="minorHAnsi" w:cstheme="minorHAnsi"/>
        </w:rPr>
      </w:pPr>
      <w:r w:rsidRPr="006A47DC">
        <w:rPr>
          <w:rFonts w:asciiTheme="minorHAnsi" w:hAnsiTheme="minorHAnsi" w:cstheme="minorHAnsi"/>
        </w:rPr>
        <w:t xml:space="preserve">Na potrzeby postępowania o udzielenie zamówienia publicznego </w:t>
      </w:r>
      <w:r w:rsidRPr="001D02F2">
        <w:rPr>
          <w:rFonts w:asciiTheme="minorHAnsi" w:hAnsiTheme="minorHAnsi" w:cstheme="minorHAnsi"/>
        </w:rPr>
        <w:t>w zakresie:</w:t>
      </w:r>
    </w:p>
    <w:p w14:paraId="77485ED5" w14:textId="2E6B0359" w:rsidR="00113B47" w:rsidRPr="00C17AED" w:rsidRDefault="00113B47" w:rsidP="00113B47">
      <w:pPr>
        <w:spacing w:line="240" w:lineRule="auto"/>
        <w:rPr>
          <w:rFonts w:cs="Calibri"/>
          <w:highlight w:val="yellow"/>
        </w:rPr>
      </w:pPr>
      <w:r w:rsidRPr="00C17AED">
        <w:rPr>
          <w:rFonts w:cs="Calibri"/>
          <w:highlight w:val="yellow"/>
        </w:rPr>
        <w:t xml:space="preserve">,,Remont części pomieszczeń Centralnej </w:t>
      </w:r>
      <w:proofErr w:type="spellStart"/>
      <w:r w:rsidRPr="00C17AED">
        <w:rPr>
          <w:rFonts w:cs="Calibri"/>
          <w:highlight w:val="yellow"/>
        </w:rPr>
        <w:t>Sterylizatorni</w:t>
      </w:r>
      <w:proofErr w:type="spellEnd"/>
      <w:r w:rsidRPr="00C17AED">
        <w:rPr>
          <w:rFonts w:cs="Calibri"/>
          <w:highlight w:val="yellow"/>
        </w:rPr>
        <w:t xml:space="preserve"> w budynku „D” Kujawsko-Pomorskiego Centrum Pulmonologii w Bydgoszczy”</w:t>
      </w:r>
    </w:p>
    <w:p w14:paraId="01E8C006" w14:textId="17A02F6E" w:rsidR="00803E47" w:rsidRPr="006A47DC" w:rsidRDefault="00803E47" w:rsidP="001D02F2">
      <w:pPr>
        <w:spacing w:line="240" w:lineRule="auto"/>
        <w:ind w:left="2127" w:firstLine="709"/>
        <w:rPr>
          <w:rFonts w:asciiTheme="minorHAnsi" w:hAnsiTheme="minorHAnsi" w:cstheme="minorHAnsi"/>
          <w:b/>
        </w:rPr>
      </w:pPr>
      <w:r w:rsidRPr="00C17AED">
        <w:rPr>
          <w:rFonts w:asciiTheme="minorHAnsi" w:hAnsiTheme="minorHAnsi" w:cstheme="minorHAnsi"/>
          <w:b/>
          <w:highlight w:val="yellow"/>
        </w:rPr>
        <w:t>oświadczam</w:t>
      </w:r>
      <w:r w:rsidRPr="006A47DC">
        <w:rPr>
          <w:rFonts w:asciiTheme="minorHAnsi" w:hAnsiTheme="minorHAnsi" w:cstheme="minorHAnsi"/>
          <w:b/>
        </w:rPr>
        <w:t xml:space="preserve">, co następuje:  </w:t>
      </w:r>
    </w:p>
    <w:p w14:paraId="49DF3758" w14:textId="16216FC4" w:rsidR="006E12D4" w:rsidRPr="006E12D4" w:rsidRDefault="006E12D4" w:rsidP="006E12D4">
      <w:pPr>
        <w:ind w:firstLine="709"/>
        <w:jc w:val="both"/>
        <w:rPr>
          <w:rFonts w:asciiTheme="minorHAnsi" w:hAnsiTheme="minorHAnsi" w:cstheme="minorHAnsi"/>
        </w:rPr>
      </w:pPr>
      <w:r w:rsidRPr="006E12D4">
        <w:rPr>
          <w:rFonts w:asciiTheme="minorHAnsi" w:hAnsiTheme="minorHAnsi" w:cstheme="minorHAnsi"/>
        </w:rPr>
        <w:t xml:space="preserve">Oświadczam, że informacje zawarte w oświadczeniu złożonym wraz z ofertą </w:t>
      </w:r>
      <w:r w:rsidRPr="006E12D4">
        <w:rPr>
          <w:rFonts w:asciiTheme="minorHAnsi" w:hAnsiTheme="minorHAnsi" w:cstheme="minorHAnsi"/>
        </w:rPr>
        <w:br/>
        <w:t xml:space="preserve">w </w:t>
      </w:r>
      <w:r>
        <w:rPr>
          <w:rFonts w:asciiTheme="minorHAnsi" w:hAnsiTheme="minorHAnsi" w:cstheme="minorHAnsi"/>
        </w:rPr>
        <w:t xml:space="preserve">ww. </w:t>
      </w:r>
      <w:r w:rsidRPr="006E12D4">
        <w:rPr>
          <w:rFonts w:asciiTheme="minorHAnsi" w:hAnsiTheme="minorHAnsi" w:cstheme="minorHAnsi"/>
        </w:rPr>
        <w:t>postępowaniu o udzielenie zamówienia  w zakresie podstaw wykluczenia  i spełniania warunków udziału w postępowaniu</w:t>
      </w:r>
    </w:p>
    <w:p w14:paraId="135B076F" w14:textId="1BC96F33" w:rsidR="006E12D4" w:rsidRPr="006E12D4" w:rsidRDefault="006E12D4" w:rsidP="00B46E42">
      <w:pPr>
        <w:spacing w:after="0"/>
        <w:jc w:val="center"/>
        <w:rPr>
          <w:rFonts w:asciiTheme="minorHAnsi" w:hAnsiTheme="minorHAnsi" w:cstheme="minorHAnsi"/>
          <w:b/>
          <w:u w:val="single"/>
        </w:rPr>
      </w:pPr>
      <w:r w:rsidRPr="006E12D4">
        <w:rPr>
          <w:rFonts w:asciiTheme="minorHAnsi" w:hAnsiTheme="minorHAnsi" w:cstheme="minorHAnsi"/>
          <w:b/>
          <w:u w:val="single"/>
        </w:rPr>
        <w:t>są nadal aktualne.</w:t>
      </w:r>
    </w:p>
    <w:p w14:paraId="3DDCF452" w14:textId="77777777" w:rsidR="006E12D4" w:rsidRDefault="006E12D4" w:rsidP="00803E47">
      <w:pPr>
        <w:spacing w:line="240" w:lineRule="auto"/>
        <w:jc w:val="both"/>
        <w:rPr>
          <w:rFonts w:asciiTheme="minorHAnsi" w:hAnsiTheme="minorHAnsi" w:cstheme="minorHAnsi"/>
          <w:b/>
        </w:rPr>
      </w:pPr>
    </w:p>
    <w:p w14:paraId="6132D833" w14:textId="5A565A8F" w:rsidR="00803E47" w:rsidRPr="006A47DC" w:rsidRDefault="00803E47" w:rsidP="00803E47">
      <w:pPr>
        <w:spacing w:line="240" w:lineRule="auto"/>
        <w:jc w:val="both"/>
        <w:rPr>
          <w:rFonts w:asciiTheme="minorHAnsi" w:hAnsiTheme="minorHAnsi" w:cstheme="minorHAnsi"/>
        </w:rPr>
      </w:pPr>
      <w:r w:rsidRPr="006A47DC">
        <w:rPr>
          <w:rFonts w:asciiTheme="minorHAnsi" w:hAnsiTheme="minorHAnsi" w:cstheme="minorHAnsi"/>
          <w:b/>
        </w:rPr>
        <w:t>Oświadczam,</w:t>
      </w:r>
      <w:r w:rsidRPr="006A47DC">
        <w:rPr>
          <w:rFonts w:asciiTheme="minorHAnsi" w:hAnsiTheme="minorHAnsi" w:cstheme="minorHAnsi"/>
        </w:rPr>
        <w:t xml:space="preserve"> że wszystkie informacje podane w powyższych oświadczeniach są aktualne </w:t>
      </w:r>
      <w:r w:rsidRPr="006A47DC">
        <w:rPr>
          <w:rFonts w:asciiTheme="minorHAnsi" w:hAnsiTheme="minorHAnsi" w:cstheme="minorHAnsi"/>
        </w:rPr>
        <w:br/>
        <w:t>i zgodne z prawdą oraz zostały przedstawione z pełną świadomością konsekwencji wprowadzenia zamawiającego w błąd przy przedstawianiu informacji.</w:t>
      </w:r>
    </w:p>
    <w:p w14:paraId="027B5998" w14:textId="0D74A94C" w:rsidR="00803E47" w:rsidRDefault="00803E47" w:rsidP="00803E47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F8F7557" w14:textId="77777777" w:rsidR="00B46E42" w:rsidRPr="006A47DC" w:rsidRDefault="00B46E42" w:rsidP="00803E47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722E76E" w14:textId="49CBED34" w:rsidR="00803E47" w:rsidRPr="008B2C26" w:rsidRDefault="00803E47" w:rsidP="008B2C26">
      <w:pPr>
        <w:spacing w:line="240" w:lineRule="auto"/>
        <w:rPr>
          <w:rFonts w:asciiTheme="minorHAnsi" w:hAnsiTheme="minorHAnsi" w:cstheme="minorHAnsi"/>
          <w:color w:val="000000"/>
          <w:lang w:eastAsia="en-GB"/>
        </w:rPr>
      </w:pPr>
      <w:r w:rsidRPr="006A47DC">
        <w:rPr>
          <w:rFonts w:asciiTheme="minorHAnsi" w:hAnsiTheme="minorHAnsi" w:cstheme="minorHAnsi"/>
          <w:color w:val="000000"/>
          <w:lang w:eastAsia="en-GB"/>
        </w:rPr>
        <w:t>Data: ………………..…………</w:t>
      </w:r>
    </w:p>
    <w:sectPr w:rsidR="00803E47" w:rsidRPr="008B2C26" w:rsidSect="00F672F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FA3806" w14:textId="77777777" w:rsidR="00897643" w:rsidRDefault="00897643" w:rsidP="000E44E7">
      <w:pPr>
        <w:spacing w:after="0" w:line="240" w:lineRule="auto"/>
      </w:pPr>
      <w:r>
        <w:separator/>
      </w:r>
    </w:p>
  </w:endnote>
  <w:endnote w:type="continuationSeparator" w:id="0">
    <w:p w14:paraId="23C4D037" w14:textId="77777777" w:rsidR="00897643" w:rsidRDefault="00897643" w:rsidP="000E4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-Identity-H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Demi Cond">
    <w:panose1 w:val="020B0706030402020204"/>
    <w:charset w:val="EE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enSymbol, 'Arial Unicode MS'">
    <w:charset w:val="00"/>
    <w:family w:val="auto"/>
    <w:pitch w:val="default"/>
  </w:font>
  <w:font w:name="Ubuntu-Medium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76822363"/>
      <w:docPartObj>
        <w:docPartGallery w:val="Page Numbers (Bottom of Page)"/>
        <w:docPartUnique/>
      </w:docPartObj>
    </w:sdtPr>
    <w:sdtContent>
      <w:p w14:paraId="74AE3CD7" w14:textId="7A30FEB4" w:rsidR="00F8251B" w:rsidRDefault="00F8251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5B610881" w14:textId="77777777" w:rsidR="00F8251B" w:rsidRDefault="00F8251B" w:rsidP="00542250">
    <w:pPr>
      <w:pStyle w:val="Stopka"/>
      <w:ind w:left="-1332"/>
    </w:pPr>
  </w:p>
  <w:p w14:paraId="550DB350" w14:textId="77777777" w:rsidR="00F8251B" w:rsidRDefault="00F8251B"/>
  <w:p w14:paraId="4DDA37B4" w14:textId="77777777" w:rsidR="00BA30D7" w:rsidRDefault="00BA30D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9D570C" w14:textId="5A102239" w:rsidR="00F8251B" w:rsidRPr="006C521A" w:rsidRDefault="00F8251B" w:rsidP="006C521A">
    <w:pPr>
      <w:rPr>
        <w:rFonts w:cs="Calibri"/>
        <w:b/>
        <w:bCs/>
        <w:sz w:val="18"/>
        <w:szCs w:val="18"/>
      </w:rPr>
    </w:pPr>
  </w:p>
  <w:p w14:paraId="551EBECA" w14:textId="77777777" w:rsidR="00F8251B" w:rsidRDefault="00F8251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51487A" w14:textId="77777777" w:rsidR="00897643" w:rsidRDefault="00897643" w:rsidP="000E44E7">
      <w:pPr>
        <w:spacing w:after="0" w:line="240" w:lineRule="auto"/>
      </w:pPr>
      <w:r>
        <w:separator/>
      </w:r>
    </w:p>
  </w:footnote>
  <w:footnote w:type="continuationSeparator" w:id="0">
    <w:p w14:paraId="4D7ED788" w14:textId="77777777" w:rsidR="00897643" w:rsidRDefault="00897643" w:rsidP="000E44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037D85" w14:textId="3F73BAD7" w:rsidR="00F8251B" w:rsidRPr="00DB64A0" w:rsidRDefault="008870D8" w:rsidP="000369B1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F2469E3" wp14:editId="1E538C44">
          <wp:simplePos x="0" y="0"/>
          <wp:positionH relativeFrom="column">
            <wp:posOffset>4300855</wp:posOffset>
          </wp:positionH>
          <wp:positionV relativeFrom="paragraph">
            <wp:posOffset>96520</wp:posOffset>
          </wp:positionV>
          <wp:extent cx="1666875" cy="514350"/>
          <wp:effectExtent l="0" t="0" r="9525" b="0"/>
          <wp:wrapTight wrapText="bothSides">
            <wp:wrapPolygon edited="0">
              <wp:start x="0" y="0"/>
              <wp:lineTo x="0" y="20800"/>
              <wp:lineTo x="21477" y="20800"/>
              <wp:lineTo x="21477" y="0"/>
              <wp:lineTo x="0" y="0"/>
            </wp:wrapPolygon>
          </wp:wrapTight>
          <wp:docPr id="2" name="Obraz 2" descr="Flaga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Flaga Unii Europejskiej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8251B" w:rsidRPr="00DB64A0">
      <w:rPr>
        <w:noProof/>
        <w:lang w:eastAsia="pl-PL"/>
      </w:rPr>
      <w:drawing>
        <wp:inline distT="0" distB="0" distL="0" distR="0" wp14:anchorId="0AF34278" wp14:editId="31499F7B">
          <wp:extent cx="1123950" cy="585993"/>
          <wp:effectExtent l="0" t="0" r="0" b="5080"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8014" cy="5985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8251B" w:rsidRPr="00DB64A0">
      <w:rPr>
        <w:noProof/>
        <w:lang w:eastAsia="pl-PL"/>
      </w:rPr>
      <w:drawing>
        <wp:inline distT="0" distB="0" distL="0" distR="0" wp14:anchorId="7077F9C3" wp14:editId="45B5A400">
          <wp:extent cx="1514475" cy="507745"/>
          <wp:effectExtent l="0" t="0" r="0" b="6985"/>
          <wp:docPr id="27" name="Obraz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9758" cy="5162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8251B" w:rsidRPr="00DB64A0">
      <w:tab/>
    </w:r>
    <w:r w:rsidR="00F8251B" w:rsidRPr="00DB64A0">
      <w:rPr>
        <w:noProof/>
        <w:lang w:eastAsia="pl-PL"/>
      </w:rPr>
      <w:drawing>
        <wp:inline distT="0" distB="0" distL="0" distR="0" wp14:anchorId="64617F12" wp14:editId="053D3A13">
          <wp:extent cx="1533525" cy="495301"/>
          <wp:effectExtent l="0" t="0" r="0" b="0"/>
          <wp:docPr id="28" name="Obraz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7050" cy="5028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9BD39C" w14:textId="2418DD61" w:rsidR="00A054A3" w:rsidRDefault="008870D8" w:rsidP="00A054A3">
    <w:pPr>
      <w:pStyle w:val="Nagwek"/>
      <w:jc w:val="center"/>
      <w:rPr>
        <w:rFonts w:cs="Calibri"/>
        <w:noProof/>
        <w:sz w:val="8"/>
        <w:szCs w:val="8"/>
        <w:lang w:eastAsia="pl-PL"/>
      </w:rPr>
    </w:pPr>
    <w:r>
      <w:rPr>
        <w:rFonts w:eastAsia="Ubuntu-Medium" w:cs="Calibri"/>
        <w:sz w:val="16"/>
        <w:szCs w:val="16"/>
      </w:rPr>
      <w:tab/>
    </w:r>
    <w:r w:rsidR="00A054A3">
      <w:rPr>
        <w:rFonts w:eastAsia="Ubuntu-Medium" w:cs="Calibri"/>
        <w:sz w:val="16"/>
        <w:szCs w:val="16"/>
      </w:rPr>
      <w:t>Projekt współfinansowany z Europejskiego Funduszu Społecznego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9D925E" w14:textId="34E88F1C" w:rsidR="00F8251B" w:rsidRPr="00DB64A0" w:rsidRDefault="00F8251B" w:rsidP="00152245">
    <w:pPr>
      <w:pStyle w:val="Nagwek"/>
    </w:pPr>
    <w:r w:rsidRPr="00DB64A0">
      <w:tab/>
    </w:r>
  </w:p>
  <w:p w14:paraId="3FF5357F" w14:textId="58C6F019" w:rsidR="00A054A3" w:rsidRDefault="00A054A3" w:rsidP="008870D8">
    <w:pPr>
      <w:pStyle w:val="Nagwek"/>
      <w:tabs>
        <w:tab w:val="clear" w:pos="4536"/>
        <w:tab w:val="left" w:pos="2552"/>
        <w:tab w:val="center" w:pos="3402"/>
      </w:tabs>
      <w:jc w:val="center"/>
      <w:rPr>
        <w:rFonts w:cs="Calibri"/>
        <w:noProof/>
        <w:sz w:val="8"/>
        <w:szCs w:val="8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styleLink w:val="WW8Num163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5"/>
    <w:multiLevelType w:val="multilevel"/>
    <w:tmpl w:val="00000005"/>
    <w:styleLink w:val="WW8Num51"/>
    <w:lvl w:ilvl="0">
      <w:start w:val="1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decimal"/>
      <w:lvlText w:val="%3."/>
      <w:lvlJc w:val="left"/>
      <w:pPr>
        <w:tabs>
          <w:tab w:val="num" w:pos="1648"/>
        </w:tabs>
        <w:ind w:left="1648" w:hanging="360"/>
      </w:pPr>
    </w:lvl>
    <w:lvl w:ilvl="3">
      <w:start w:val="1"/>
      <w:numFmt w:val="decimal"/>
      <w:lvlText w:val="%4."/>
      <w:lvlJc w:val="left"/>
      <w:pPr>
        <w:tabs>
          <w:tab w:val="num" w:pos="2008"/>
        </w:tabs>
        <w:ind w:left="2008" w:hanging="360"/>
      </w:pPr>
    </w:lvl>
    <w:lvl w:ilvl="4">
      <w:start w:val="1"/>
      <w:numFmt w:val="decimal"/>
      <w:lvlText w:val="%5."/>
      <w:lvlJc w:val="left"/>
      <w:pPr>
        <w:tabs>
          <w:tab w:val="num" w:pos="2368"/>
        </w:tabs>
        <w:ind w:left="2368" w:hanging="360"/>
      </w:pPr>
    </w:lvl>
    <w:lvl w:ilvl="5">
      <w:start w:val="1"/>
      <w:numFmt w:val="decimal"/>
      <w:lvlText w:val="%6."/>
      <w:lvlJc w:val="left"/>
      <w:pPr>
        <w:tabs>
          <w:tab w:val="num" w:pos="2728"/>
        </w:tabs>
        <w:ind w:left="2728" w:hanging="360"/>
      </w:pPr>
    </w:lvl>
    <w:lvl w:ilvl="6">
      <w:start w:val="1"/>
      <w:numFmt w:val="decimal"/>
      <w:lvlText w:val="%7."/>
      <w:lvlJc w:val="left"/>
      <w:pPr>
        <w:tabs>
          <w:tab w:val="num" w:pos="3088"/>
        </w:tabs>
        <w:ind w:left="3088" w:hanging="360"/>
      </w:pPr>
    </w:lvl>
    <w:lvl w:ilvl="7">
      <w:start w:val="1"/>
      <w:numFmt w:val="decimal"/>
      <w:lvlText w:val="%8."/>
      <w:lvlJc w:val="left"/>
      <w:pPr>
        <w:tabs>
          <w:tab w:val="num" w:pos="3448"/>
        </w:tabs>
        <w:ind w:left="3448" w:hanging="360"/>
      </w:pPr>
    </w:lvl>
    <w:lvl w:ilvl="8">
      <w:start w:val="1"/>
      <w:numFmt w:val="decimal"/>
      <w:lvlText w:val="%9."/>
      <w:lvlJc w:val="left"/>
      <w:pPr>
        <w:tabs>
          <w:tab w:val="num" w:pos="3808"/>
        </w:tabs>
        <w:ind w:left="3808" w:hanging="360"/>
      </w:pPr>
    </w:lvl>
  </w:abstractNum>
  <w:abstractNum w:abstractNumId="2" w15:restartNumberingAfterBreak="0">
    <w:nsid w:val="00000012"/>
    <w:multiLevelType w:val="singleLevel"/>
    <w:tmpl w:val="00000012"/>
    <w:name w:val="WW8Num17"/>
    <w:lvl w:ilvl="0">
      <w:start w:val="1"/>
      <w:numFmt w:val="decimal"/>
      <w:lvlText w:val="%1."/>
      <w:lvlJc w:val="left"/>
      <w:pPr>
        <w:tabs>
          <w:tab w:val="num" w:pos="566"/>
        </w:tabs>
        <w:ind w:left="566" w:hanging="360"/>
      </w:pPr>
      <w:rPr>
        <w:rFonts w:hint="default"/>
      </w:rPr>
    </w:lvl>
  </w:abstractNum>
  <w:abstractNum w:abstractNumId="3" w15:restartNumberingAfterBreak="0">
    <w:nsid w:val="02436B93"/>
    <w:multiLevelType w:val="hybridMultilevel"/>
    <w:tmpl w:val="7C1476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BF5DC0"/>
    <w:multiLevelType w:val="multilevel"/>
    <w:tmpl w:val="760038F2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42233EF"/>
    <w:multiLevelType w:val="hybridMultilevel"/>
    <w:tmpl w:val="77D6C42A"/>
    <w:lvl w:ilvl="0" w:tplc="30E63A14">
      <w:start w:val="1"/>
      <w:numFmt w:val="lowerLetter"/>
      <w:lvlText w:val="%1)"/>
      <w:lvlJc w:val="left"/>
      <w:pPr>
        <w:ind w:left="1353" w:hanging="360"/>
      </w:pPr>
      <w:rPr>
        <w:rFonts w:cs="Tahoma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04695E52"/>
    <w:multiLevelType w:val="hybridMultilevel"/>
    <w:tmpl w:val="47643768"/>
    <w:lvl w:ilvl="0" w:tplc="D90660F0">
      <w:start w:val="1"/>
      <w:numFmt w:val="lowerLetter"/>
      <w:lvlText w:val="%1)"/>
      <w:lvlJc w:val="left"/>
      <w:pPr>
        <w:ind w:left="1353" w:hanging="360"/>
      </w:pPr>
      <w:rPr>
        <w:rFonts w:eastAsia="Andale Sans UI" w:cs="Tahom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056B7785"/>
    <w:multiLevelType w:val="hybridMultilevel"/>
    <w:tmpl w:val="F3A0010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67B42F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6C30A85"/>
    <w:multiLevelType w:val="multilevel"/>
    <w:tmpl w:val="5D805C8C"/>
    <w:styleLink w:val="WWNum2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06D83A07"/>
    <w:multiLevelType w:val="multilevel"/>
    <w:tmpl w:val="BA8E4894"/>
    <w:styleLink w:val="WW8Num98"/>
    <w:lvl w:ilvl="0">
      <w:numFmt w:val="bullet"/>
      <w:lvlText w:val="–"/>
      <w:lvlJc w:val="left"/>
      <w:rPr>
        <w:rFonts w:ascii="Times New Roman" w:eastAsia="Andale Sans UI" w:hAnsi="Times New Roman" w:cs="Times New Roman"/>
        <w:b w:val="0"/>
        <w:color w:val="000000"/>
        <w:lang w:val="pl-P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1" w15:restartNumberingAfterBreak="0">
    <w:nsid w:val="09553FA7"/>
    <w:multiLevelType w:val="multilevel"/>
    <w:tmpl w:val="195C44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Times New Roman" w:eastAsia="Arial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9802592"/>
    <w:multiLevelType w:val="multilevel"/>
    <w:tmpl w:val="23BE7C92"/>
    <w:styleLink w:val="WW8Num4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0A434DB1"/>
    <w:multiLevelType w:val="multilevel"/>
    <w:tmpl w:val="896EDAE4"/>
    <w:styleLink w:val="WW8Num1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 w15:restartNumberingAfterBreak="0">
    <w:nsid w:val="0A980F5F"/>
    <w:multiLevelType w:val="multilevel"/>
    <w:tmpl w:val="E9063046"/>
    <w:styleLink w:val="WW8Num1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0B4332A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0B811395"/>
    <w:multiLevelType w:val="hybridMultilevel"/>
    <w:tmpl w:val="4230B7D8"/>
    <w:lvl w:ilvl="0" w:tplc="735AD3C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C525F43"/>
    <w:multiLevelType w:val="multilevel"/>
    <w:tmpl w:val="AD0E609E"/>
    <w:styleLink w:val="WW8Num1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0C9E4555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0D1E7A97"/>
    <w:multiLevelType w:val="multilevel"/>
    <w:tmpl w:val="F77AC208"/>
    <w:styleLink w:val="11111112"/>
    <w:lvl w:ilvl="0">
      <w:start w:val="1"/>
      <w:numFmt w:val="decimal"/>
      <w:pStyle w:val="Listanumerowana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0D3D185D"/>
    <w:multiLevelType w:val="multilevel"/>
    <w:tmpl w:val="BB982F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0D510365"/>
    <w:multiLevelType w:val="hybridMultilevel"/>
    <w:tmpl w:val="3D229FC4"/>
    <w:lvl w:ilvl="0" w:tplc="B1AC9D54">
      <w:start w:val="1"/>
      <w:numFmt w:val="lowerLetter"/>
      <w:lvlText w:val="%1)"/>
      <w:lvlJc w:val="left"/>
      <w:pPr>
        <w:ind w:left="1152" w:hanging="360"/>
      </w:pPr>
      <w:rPr>
        <w:rFonts w:eastAsia="Times New Roman" w:cs="Times New Roman" w:hint="default"/>
        <w:b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2" w15:restartNumberingAfterBreak="0">
    <w:nsid w:val="0DF47B03"/>
    <w:multiLevelType w:val="multilevel"/>
    <w:tmpl w:val="9EFA6A22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0F584422"/>
    <w:multiLevelType w:val="multilevel"/>
    <w:tmpl w:val="29BA0D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b/>
        <w:b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08F65EF"/>
    <w:multiLevelType w:val="hybridMultilevel"/>
    <w:tmpl w:val="905230B2"/>
    <w:lvl w:ilvl="0" w:tplc="A3AA3C04">
      <w:start w:val="1"/>
      <w:numFmt w:val="lowerLetter"/>
      <w:lvlText w:val="%1)"/>
      <w:lvlJc w:val="left"/>
      <w:pPr>
        <w:ind w:left="1069" w:hanging="360"/>
      </w:pPr>
      <w:rPr>
        <w:rFonts w:eastAsia="Times New Roman" w:cs="Times New Roman" w:hint="default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11FB08D6"/>
    <w:multiLevelType w:val="multilevel"/>
    <w:tmpl w:val="3926B342"/>
    <w:styleLink w:val="WW8Num7"/>
    <w:lvl w:ilvl="0">
      <w:start w:val="2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 w15:restartNumberingAfterBreak="0">
    <w:nsid w:val="15506364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15AF09BA"/>
    <w:multiLevelType w:val="hybridMultilevel"/>
    <w:tmpl w:val="4F32B132"/>
    <w:lvl w:ilvl="0" w:tplc="6E3A09DA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169871CD"/>
    <w:multiLevelType w:val="multilevel"/>
    <w:tmpl w:val="78B658E2"/>
    <w:styleLink w:val="WW8Num60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lang w:val="pl-PL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9" w15:restartNumberingAfterBreak="0">
    <w:nsid w:val="17BC4A9F"/>
    <w:multiLevelType w:val="hybridMultilevel"/>
    <w:tmpl w:val="E8B277A8"/>
    <w:lvl w:ilvl="0" w:tplc="AC5CD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B7E0A"/>
    <w:multiLevelType w:val="hybridMultilevel"/>
    <w:tmpl w:val="26C835EA"/>
    <w:lvl w:ilvl="0" w:tplc="A7B69BD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1BB81EE5"/>
    <w:multiLevelType w:val="multilevel"/>
    <w:tmpl w:val="91E0ACEA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1C675022"/>
    <w:multiLevelType w:val="multilevel"/>
    <w:tmpl w:val="C5EED3A4"/>
    <w:styleLink w:val="WW8Num1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5" w15:restartNumberingAfterBreak="0">
    <w:nsid w:val="1D93419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205C292D"/>
    <w:multiLevelType w:val="multilevel"/>
    <w:tmpl w:val="AA145894"/>
    <w:styleLink w:val="WWNum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7" w15:restartNumberingAfterBreak="0">
    <w:nsid w:val="208D7F9A"/>
    <w:multiLevelType w:val="hybridMultilevel"/>
    <w:tmpl w:val="947031AC"/>
    <w:lvl w:ilvl="0" w:tplc="E2AED622">
      <w:start w:val="1"/>
      <w:numFmt w:val="lowerLetter"/>
      <w:lvlText w:val="%1)"/>
      <w:lvlJc w:val="left"/>
      <w:pPr>
        <w:ind w:left="1152" w:hanging="360"/>
      </w:pPr>
      <w:rPr>
        <w:rFonts w:eastAsia="ArialMT-Identity-H" w:cs="Times New Roman" w:hint="default"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249057CF"/>
    <w:multiLevelType w:val="hybridMultilevel"/>
    <w:tmpl w:val="6108D8D0"/>
    <w:lvl w:ilvl="0" w:tplc="519E6E90">
      <w:start w:val="1"/>
      <w:numFmt w:val="decimal"/>
      <w:pStyle w:val="ust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5F557EA"/>
    <w:multiLevelType w:val="hybridMultilevel"/>
    <w:tmpl w:val="A7B40EF6"/>
    <w:lvl w:ilvl="0" w:tplc="0F6E4AF2">
      <w:start w:val="1"/>
      <w:numFmt w:val="decimal"/>
      <w:lvlText w:val="%1)"/>
      <w:lvlJc w:val="left"/>
      <w:pPr>
        <w:ind w:left="720" w:hanging="360"/>
      </w:pPr>
      <w:rPr>
        <w:rFonts w:cs="Calibri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6D45409"/>
    <w:multiLevelType w:val="hybridMultilevel"/>
    <w:tmpl w:val="CCC40D62"/>
    <w:lvl w:ilvl="0" w:tplc="6CD0F6E8">
      <w:start w:val="1"/>
      <w:numFmt w:val="lowerLetter"/>
      <w:lvlText w:val="%1)"/>
      <w:lvlJc w:val="left"/>
      <w:pPr>
        <w:ind w:left="1778" w:hanging="360"/>
      </w:pPr>
      <w:rPr>
        <w:rFonts w:hint="default"/>
        <w:b w:val="0"/>
        <w:i/>
        <w:sz w:val="18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 w15:restartNumberingAfterBreak="0">
    <w:nsid w:val="2A763046"/>
    <w:multiLevelType w:val="multilevel"/>
    <w:tmpl w:val="400EB2DC"/>
    <w:styleLink w:val="WW8Num161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45" w15:restartNumberingAfterBreak="0">
    <w:nsid w:val="2A803956"/>
    <w:multiLevelType w:val="multilevel"/>
    <w:tmpl w:val="C376FFA8"/>
    <w:styleLink w:val="WW8Num36"/>
    <w:lvl w:ilvl="0">
      <w:start w:val="2"/>
      <w:numFmt w:val="upperRoman"/>
      <w:lvlText w:val="%1."/>
      <w:lvlJc w:val="right"/>
      <w:rPr>
        <w:rFonts w:ascii="Calibri" w:hAnsi="Calibri"/>
        <w:b/>
        <w:bCs/>
        <w:sz w:val="26"/>
        <w:szCs w:val="26"/>
      </w:rPr>
    </w:lvl>
    <w:lvl w:ilvl="1">
      <w:start w:val="4"/>
      <w:numFmt w:val="decimal"/>
      <w:lvlText w:val="%1.%2"/>
      <w:lvlJc w:val="left"/>
      <w:rPr>
        <w:b w:val="0"/>
      </w:rPr>
    </w:lvl>
    <w:lvl w:ilvl="2">
      <w:start w:val="1"/>
      <w:numFmt w:val="decimal"/>
      <w:lvlText w:val="%1.%2.%3"/>
      <w:lvlJc w:val="left"/>
      <w:rPr>
        <w:b w:val="0"/>
      </w:rPr>
    </w:lvl>
    <w:lvl w:ilvl="3">
      <w:start w:val="1"/>
      <w:numFmt w:val="decimal"/>
      <w:lvlText w:val="%1.%2.%3.%4"/>
      <w:lvlJc w:val="left"/>
      <w:rPr>
        <w:b w:val="0"/>
      </w:rPr>
    </w:lvl>
    <w:lvl w:ilvl="4">
      <w:start w:val="1"/>
      <w:numFmt w:val="decimal"/>
      <w:lvlText w:val="%1.%2.%3.%4.%5"/>
      <w:lvlJc w:val="left"/>
      <w:rPr>
        <w:b w:val="0"/>
      </w:rPr>
    </w:lvl>
    <w:lvl w:ilvl="5">
      <w:start w:val="1"/>
      <w:numFmt w:val="decimal"/>
      <w:lvlText w:val="%1.%2.%3.%4.%5.%6"/>
      <w:lvlJc w:val="left"/>
      <w:rPr>
        <w:b w:val="0"/>
      </w:rPr>
    </w:lvl>
    <w:lvl w:ilvl="6">
      <w:start w:val="1"/>
      <w:numFmt w:val="decimal"/>
      <w:lvlText w:val="%1.%2.%3.%4.%5.%6.%7"/>
      <w:lvlJc w:val="left"/>
      <w:rPr>
        <w:b w:val="0"/>
      </w:rPr>
    </w:lvl>
    <w:lvl w:ilvl="7">
      <w:start w:val="1"/>
      <w:numFmt w:val="decimal"/>
      <w:lvlText w:val="%1.%2.%3.%4.%5.%6.%7.%8"/>
      <w:lvlJc w:val="left"/>
      <w:rPr>
        <w:b w:val="0"/>
      </w:rPr>
    </w:lvl>
    <w:lvl w:ilvl="8">
      <w:start w:val="1"/>
      <w:numFmt w:val="decimal"/>
      <w:lvlText w:val="%1.%2.%3.%4.%5.%6.%7.%8.%9"/>
      <w:lvlJc w:val="left"/>
      <w:rPr>
        <w:b w:val="0"/>
      </w:rPr>
    </w:lvl>
  </w:abstractNum>
  <w:abstractNum w:abstractNumId="46" w15:restartNumberingAfterBreak="0">
    <w:nsid w:val="2D1D6065"/>
    <w:multiLevelType w:val="multilevel"/>
    <w:tmpl w:val="7C624870"/>
    <w:styleLink w:val="WWNum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7" w15:restartNumberingAfterBreak="0">
    <w:nsid w:val="2D94473F"/>
    <w:multiLevelType w:val="multilevel"/>
    <w:tmpl w:val="F1FAC214"/>
    <w:styleLink w:val="WW8Num3"/>
    <w:lvl w:ilvl="0">
      <w:start w:val="20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8" w15:restartNumberingAfterBreak="0">
    <w:nsid w:val="2EEB20F9"/>
    <w:multiLevelType w:val="hybridMultilevel"/>
    <w:tmpl w:val="C4E883D8"/>
    <w:lvl w:ilvl="0" w:tplc="FF9A8092">
      <w:start w:val="7"/>
      <w:numFmt w:val="bullet"/>
      <w:lvlText w:val="–"/>
      <w:lvlJc w:val="left"/>
      <w:pPr>
        <w:ind w:left="1152" w:hanging="360"/>
      </w:pPr>
      <w:rPr>
        <w:rFonts w:ascii="Times New Roman" w:eastAsia="Andale Sans UI" w:hAnsi="Times New Roman" w:cs="Times New Roman" w:hint="default"/>
        <w:b w:val="0"/>
        <w:i w:val="0"/>
        <w:sz w:val="20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338E0380"/>
    <w:multiLevelType w:val="multilevel"/>
    <w:tmpl w:val="FDB2436C"/>
    <w:styleLink w:val="WW8Num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1" w15:restartNumberingAfterBreak="0">
    <w:nsid w:val="368D7BBB"/>
    <w:multiLevelType w:val="multilevel"/>
    <w:tmpl w:val="9CB8C5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371C76D2"/>
    <w:multiLevelType w:val="multilevel"/>
    <w:tmpl w:val="E77C0968"/>
    <w:styleLink w:val="WW8Num62"/>
    <w:lvl w:ilvl="0">
      <w:start w:val="2"/>
      <w:numFmt w:val="upperRoman"/>
      <w:lvlText w:val="%1."/>
      <w:lvlJc w:val="right"/>
      <w:rPr>
        <w:rFonts w:ascii="Calibri" w:hAnsi="Calibri" w:cs="Calibri"/>
      </w:rPr>
    </w:lvl>
    <w:lvl w:ilvl="1">
      <w:start w:val="1"/>
      <w:numFmt w:val="lowerLetter"/>
      <w:lvlText w:val="%2."/>
      <w:lvlJc w:val="left"/>
      <w:rPr>
        <w:rFonts w:ascii="Calibri" w:hAnsi="Calibri" w:cs="Calibri"/>
        <w:b/>
        <w:bCs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3" w15:restartNumberingAfterBreak="0">
    <w:nsid w:val="39941179"/>
    <w:multiLevelType w:val="hybridMultilevel"/>
    <w:tmpl w:val="B1DA9C2A"/>
    <w:lvl w:ilvl="0" w:tplc="A2A4FC1E">
      <w:start w:val="1"/>
      <w:numFmt w:val="lowerLetter"/>
      <w:lvlText w:val="%1)"/>
      <w:lvlJc w:val="left"/>
      <w:pPr>
        <w:ind w:left="1715" w:hanging="360"/>
      </w:pPr>
      <w:rPr>
        <w:rFonts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435" w:hanging="360"/>
      </w:pPr>
    </w:lvl>
    <w:lvl w:ilvl="2" w:tplc="0415001B" w:tentative="1">
      <w:start w:val="1"/>
      <w:numFmt w:val="lowerRoman"/>
      <w:lvlText w:val="%3."/>
      <w:lvlJc w:val="right"/>
      <w:pPr>
        <w:ind w:left="3155" w:hanging="180"/>
      </w:pPr>
    </w:lvl>
    <w:lvl w:ilvl="3" w:tplc="0415000F" w:tentative="1">
      <w:start w:val="1"/>
      <w:numFmt w:val="decimal"/>
      <w:lvlText w:val="%4."/>
      <w:lvlJc w:val="left"/>
      <w:pPr>
        <w:ind w:left="3875" w:hanging="360"/>
      </w:pPr>
    </w:lvl>
    <w:lvl w:ilvl="4" w:tplc="04150019" w:tentative="1">
      <w:start w:val="1"/>
      <w:numFmt w:val="lowerLetter"/>
      <w:lvlText w:val="%5."/>
      <w:lvlJc w:val="left"/>
      <w:pPr>
        <w:ind w:left="4595" w:hanging="360"/>
      </w:pPr>
    </w:lvl>
    <w:lvl w:ilvl="5" w:tplc="0415001B" w:tentative="1">
      <w:start w:val="1"/>
      <w:numFmt w:val="lowerRoman"/>
      <w:lvlText w:val="%6."/>
      <w:lvlJc w:val="right"/>
      <w:pPr>
        <w:ind w:left="5315" w:hanging="180"/>
      </w:pPr>
    </w:lvl>
    <w:lvl w:ilvl="6" w:tplc="0415000F" w:tentative="1">
      <w:start w:val="1"/>
      <w:numFmt w:val="decimal"/>
      <w:lvlText w:val="%7."/>
      <w:lvlJc w:val="left"/>
      <w:pPr>
        <w:ind w:left="6035" w:hanging="360"/>
      </w:pPr>
    </w:lvl>
    <w:lvl w:ilvl="7" w:tplc="04150019" w:tentative="1">
      <w:start w:val="1"/>
      <w:numFmt w:val="lowerLetter"/>
      <w:lvlText w:val="%8."/>
      <w:lvlJc w:val="left"/>
      <w:pPr>
        <w:ind w:left="6755" w:hanging="360"/>
      </w:pPr>
    </w:lvl>
    <w:lvl w:ilvl="8" w:tplc="0415001B" w:tentative="1">
      <w:start w:val="1"/>
      <w:numFmt w:val="lowerRoman"/>
      <w:lvlText w:val="%9."/>
      <w:lvlJc w:val="right"/>
      <w:pPr>
        <w:ind w:left="7475" w:hanging="180"/>
      </w:pPr>
    </w:lvl>
  </w:abstractNum>
  <w:abstractNum w:abstractNumId="5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5" w15:restartNumberingAfterBreak="0">
    <w:nsid w:val="427E153C"/>
    <w:multiLevelType w:val="multilevel"/>
    <w:tmpl w:val="8DE40554"/>
    <w:styleLink w:val="WW8Num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6" w15:restartNumberingAfterBreak="0">
    <w:nsid w:val="429D3AA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48B059C6"/>
    <w:multiLevelType w:val="hybridMultilevel"/>
    <w:tmpl w:val="43D24454"/>
    <w:lvl w:ilvl="0" w:tplc="5D889F00">
      <w:start w:val="1"/>
      <w:numFmt w:val="lowerLetter"/>
      <w:lvlText w:val="%1)"/>
      <w:lvlJc w:val="left"/>
      <w:pPr>
        <w:ind w:left="1152" w:hanging="360"/>
      </w:pPr>
      <w:rPr>
        <w:rFonts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8" w15:restartNumberingAfterBreak="0">
    <w:nsid w:val="491C01DE"/>
    <w:multiLevelType w:val="multilevel"/>
    <w:tmpl w:val="7996DD2A"/>
    <w:styleLink w:val="WW8Num17"/>
    <w:lvl w:ilvl="0">
      <w:start w:val="1"/>
      <w:numFmt w:val="upperRoman"/>
      <w:pStyle w:val="StylSIWZv3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6042"/>
        </w:tabs>
        <w:ind w:left="5754" w:hanging="792"/>
      </w:pPr>
      <w:rPr>
        <w:rFonts w:hint="default"/>
        <w:b w:val="0"/>
        <w:sz w:val="24"/>
        <w:szCs w:val="24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9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BEF5818"/>
    <w:multiLevelType w:val="multilevel"/>
    <w:tmpl w:val="D4FA010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1" w15:restartNumberingAfterBreak="0">
    <w:nsid w:val="4CE41CC5"/>
    <w:multiLevelType w:val="multilevel"/>
    <w:tmpl w:val="BBC885BA"/>
    <w:styleLink w:val="WWNum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2" w15:restartNumberingAfterBreak="0">
    <w:nsid w:val="50C903B2"/>
    <w:multiLevelType w:val="hybridMultilevel"/>
    <w:tmpl w:val="D0307AE8"/>
    <w:lvl w:ilvl="0" w:tplc="58763C68">
      <w:start w:val="1"/>
      <w:numFmt w:val="lowerLetter"/>
      <w:lvlText w:val="%1)"/>
      <w:lvlJc w:val="left"/>
      <w:pPr>
        <w:ind w:left="1152" w:hanging="360"/>
      </w:pPr>
      <w:rPr>
        <w:rFonts w:eastAsia="Andale Sans UI" w:hint="default"/>
        <w:b w:val="0"/>
        <w:i w:val="0"/>
        <w:color w:val="00000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3" w15:restartNumberingAfterBreak="0">
    <w:nsid w:val="520B2D15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4" w15:restartNumberingAfterBreak="0">
    <w:nsid w:val="53D442C5"/>
    <w:multiLevelType w:val="hybridMultilevel"/>
    <w:tmpl w:val="EA741C1E"/>
    <w:lvl w:ilvl="0" w:tplc="549EB2A4">
      <w:numFmt w:val="bullet"/>
      <w:lvlText w:val="-"/>
      <w:lvlJc w:val="left"/>
      <w:pPr>
        <w:ind w:left="1080" w:hanging="360"/>
      </w:pPr>
      <w:rPr>
        <w:rFonts w:ascii="Calibri" w:eastAsia="Andale Sans U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3E5363D"/>
    <w:multiLevelType w:val="multilevel"/>
    <w:tmpl w:val="09009070"/>
    <w:styleLink w:val="WW8Num911"/>
    <w:lvl w:ilvl="0">
      <w:start w:val="1"/>
      <w:numFmt w:val="none"/>
      <w:lvlText w:val="%1"/>
      <w:lvlJc w:val="left"/>
      <w:rPr>
        <w:rFonts w:ascii="Calibri" w:eastAsia="Times New Roman" w:hAnsi="Calibri" w:cs="Calibri"/>
        <w:b/>
        <w:kern w:val="3"/>
        <w:sz w:val="28"/>
        <w:szCs w:val="28"/>
        <w:lang w:val="pl-PL" w:eastAsia="ar-SA" w:bidi="ar-SA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6" w15:restartNumberingAfterBreak="0">
    <w:nsid w:val="5B74417C"/>
    <w:multiLevelType w:val="hybridMultilevel"/>
    <w:tmpl w:val="85DCEA6C"/>
    <w:lvl w:ilvl="0" w:tplc="57D2723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8" w15:restartNumberingAfterBreak="0">
    <w:nsid w:val="629715CB"/>
    <w:multiLevelType w:val="hybridMultilevel"/>
    <w:tmpl w:val="9424D09C"/>
    <w:lvl w:ilvl="0" w:tplc="825A5CC0">
      <w:start w:val="1"/>
      <w:numFmt w:val="lowerLetter"/>
      <w:lvlText w:val="%1)"/>
      <w:lvlJc w:val="left"/>
      <w:pPr>
        <w:ind w:left="1353" w:hanging="360"/>
      </w:pPr>
      <w:rPr>
        <w:rFonts w:cs="Tahoma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9" w15:restartNumberingAfterBreak="0">
    <w:nsid w:val="63591C40"/>
    <w:multiLevelType w:val="hybridMultilevel"/>
    <w:tmpl w:val="10C0EEAE"/>
    <w:styleLink w:val="Punktor"/>
    <w:lvl w:ilvl="0" w:tplc="1FE266CC">
      <w:start w:val="1"/>
      <w:numFmt w:val="bullet"/>
      <w:suff w:val="nothing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B48CE3E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55EABD0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5F82E62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30E00A2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0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C1AF6BE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71230DA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6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1ECC3C8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4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4A0B37C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62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0" w15:restartNumberingAfterBreak="0">
    <w:nsid w:val="6414167F"/>
    <w:multiLevelType w:val="hybridMultilevel"/>
    <w:tmpl w:val="813C5262"/>
    <w:lvl w:ilvl="0" w:tplc="5796A64E">
      <w:start w:val="1"/>
      <w:numFmt w:val="lowerLetter"/>
      <w:lvlText w:val="%1)"/>
      <w:lvlJc w:val="left"/>
      <w:pPr>
        <w:ind w:left="1872" w:hanging="360"/>
      </w:pPr>
      <w:rPr>
        <w:rFonts w:eastAsia="Calibri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1" w15:restartNumberingAfterBreak="0">
    <w:nsid w:val="66E8174A"/>
    <w:multiLevelType w:val="multilevel"/>
    <w:tmpl w:val="4056A2BC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72" w15:restartNumberingAfterBreak="0">
    <w:nsid w:val="680A05E0"/>
    <w:multiLevelType w:val="multilevel"/>
    <w:tmpl w:val="6D2213DC"/>
    <w:lvl w:ilvl="0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i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68E90BF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69467CA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6A81178B"/>
    <w:multiLevelType w:val="multilevel"/>
    <w:tmpl w:val="AA24A06A"/>
    <w:styleLink w:val="WW8Num82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6" w15:restartNumberingAfterBreak="0">
    <w:nsid w:val="6BA56EF4"/>
    <w:multiLevelType w:val="multilevel"/>
    <w:tmpl w:val="A54A8028"/>
    <w:styleLink w:val="WW8Num6"/>
    <w:lvl w:ilvl="0">
      <w:start w:val="1"/>
      <w:numFmt w:val="decimal"/>
      <w:lvlText w:val="%1."/>
      <w:lvlJc w:val="left"/>
      <w:rPr>
        <w:b w:val="0"/>
        <w:i w:val="0"/>
        <w:sz w:val="24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7" w15:restartNumberingAfterBreak="0">
    <w:nsid w:val="6BF26E45"/>
    <w:multiLevelType w:val="hybridMultilevel"/>
    <w:tmpl w:val="ACA27126"/>
    <w:lvl w:ilvl="0" w:tplc="3DCE66FA">
      <w:start w:val="1"/>
      <w:numFmt w:val="lowerLetter"/>
      <w:lvlText w:val="%1)"/>
      <w:lvlJc w:val="left"/>
      <w:pPr>
        <w:ind w:left="1872" w:hanging="360"/>
      </w:pPr>
      <w:rPr>
        <w:rFonts w:eastAsia="Calibri" w:cs="Times New Roman" w:hint="default"/>
        <w:b/>
        <w:bCs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8" w15:restartNumberingAfterBreak="0">
    <w:nsid w:val="6CAB39D9"/>
    <w:multiLevelType w:val="multilevel"/>
    <w:tmpl w:val="F1167824"/>
    <w:styleLink w:val="WW8Num15"/>
    <w:lvl w:ilvl="0">
      <w:start w:val="1"/>
      <w:numFmt w:val="decimal"/>
      <w:lvlText w:val="%1."/>
      <w:lvlJc w:val="left"/>
      <w:rPr>
        <w:b w:val="0"/>
        <w:i w:val="0"/>
        <w:sz w:val="24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9" w15:restartNumberingAfterBreak="0">
    <w:nsid w:val="6DDC50BA"/>
    <w:multiLevelType w:val="multilevel"/>
    <w:tmpl w:val="46EAD746"/>
    <w:styleLink w:val="WW8Num9"/>
    <w:lvl w:ilvl="0">
      <w:start w:val="1"/>
      <w:numFmt w:val="decimal"/>
      <w:lvlText w:val="%1. "/>
      <w:lvlJc w:val="left"/>
      <w:rPr>
        <w:b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0" w15:restartNumberingAfterBreak="0">
    <w:nsid w:val="6EDB1D8B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1" w15:restartNumberingAfterBreak="0">
    <w:nsid w:val="70AD685A"/>
    <w:multiLevelType w:val="multilevel"/>
    <w:tmpl w:val="3F169E64"/>
    <w:styleLink w:val="WW8Num91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2" w15:restartNumberingAfterBreak="0">
    <w:nsid w:val="72102D5C"/>
    <w:multiLevelType w:val="multilevel"/>
    <w:tmpl w:val="D9FE96A2"/>
    <w:styleLink w:val="WWNum4"/>
    <w:lvl w:ilvl="0">
      <w:numFmt w:val="bullet"/>
      <w:lvlText w:val="-"/>
      <w:lvlJc w:val="left"/>
      <w:pPr>
        <w:ind w:left="466" w:hanging="360"/>
      </w:pPr>
      <w:rPr>
        <w:rFonts w:ascii="Calibri" w:eastAsia="Calibri" w:hAnsi="Calibri" w:cs="Arial"/>
      </w:rPr>
    </w:lvl>
    <w:lvl w:ilvl="1">
      <w:numFmt w:val="bullet"/>
      <w:lvlText w:val="o"/>
      <w:lvlJc w:val="left"/>
      <w:pPr>
        <w:ind w:left="118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0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2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4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6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78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0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26" w:hanging="360"/>
      </w:pPr>
      <w:rPr>
        <w:rFonts w:ascii="Wingdings" w:hAnsi="Wingdings"/>
      </w:rPr>
    </w:lvl>
  </w:abstractNum>
  <w:abstractNum w:abstractNumId="83" w15:restartNumberingAfterBreak="0">
    <w:nsid w:val="736702D7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4" w15:restartNumberingAfterBreak="0">
    <w:nsid w:val="73F831A3"/>
    <w:multiLevelType w:val="hybridMultilevel"/>
    <w:tmpl w:val="792606EA"/>
    <w:lvl w:ilvl="0" w:tplc="3AEA9A00">
      <w:start w:val="1"/>
      <w:numFmt w:val="lowerLetter"/>
      <w:lvlText w:val="%1)"/>
      <w:lvlJc w:val="left"/>
      <w:pPr>
        <w:ind w:left="1353" w:hanging="360"/>
      </w:pPr>
      <w:rPr>
        <w:rFonts w:eastAsia="Calibri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5" w15:restartNumberingAfterBreak="0">
    <w:nsid w:val="74746A58"/>
    <w:multiLevelType w:val="multilevel"/>
    <w:tmpl w:val="DDA0CFCA"/>
    <w:styleLink w:val="WW8Num11"/>
    <w:lvl w:ilvl="0">
      <w:start w:val="1"/>
      <w:numFmt w:val="decimal"/>
      <w:lvlText w:val="%1."/>
      <w:lvlJc w:val="left"/>
      <w:rPr>
        <w:b w:val="0"/>
        <w:i w:val="0"/>
        <w:sz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6" w15:restartNumberingAfterBreak="0">
    <w:nsid w:val="75C26F04"/>
    <w:multiLevelType w:val="multilevel"/>
    <w:tmpl w:val="566E2C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75D955E8"/>
    <w:multiLevelType w:val="multilevel"/>
    <w:tmpl w:val="6492BE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8" w15:restartNumberingAfterBreak="0">
    <w:nsid w:val="76E04635"/>
    <w:multiLevelType w:val="hybridMultilevel"/>
    <w:tmpl w:val="AE3E1EE8"/>
    <w:lvl w:ilvl="0" w:tplc="63F2BF0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9" w15:restartNumberingAfterBreak="0">
    <w:nsid w:val="7C047D34"/>
    <w:multiLevelType w:val="hybridMultilevel"/>
    <w:tmpl w:val="8E5253E6"/>
    <w:lvl w:ilvl="0" w:tplc="5C488CDE">
      <w:start w:val="1"/>
      <w:numFmt w:val="lowerLetter"/>
      <w:lvlText w:val="%1)"/>
      <w:lvlJc w:val="left"/>
      <w:pPr>
        <w:ind w:left="1353" w:hanging="360"/>
      </w:pPr>
      <w:rPr>
        <w:rFonts w:eastAsia="Andale Sans UI" w:cs="Tahoma"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0" w15:restartNumberingAfterBreak="0">
    <w:nsid w:val="7E7057BA"/>
    <w:multiLevelType w:val="multilevel"/>
    <w:tmpl w:val="A6906E04"/>
    <w:styleLink w:val="WW8Num22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1" w15:restartNumberingAfterBreak="0">
    <w:nsid w:val="7E985811"/>
    <w:multiLevelType w:val="multilevel"/>
    <w:tmpl w:val="9B3CC5D4"/>
    <w:styleLink w:val="WWNum1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2" w15:restartNumberingAfterBreak="0">
    <w:nsid w:val="7E9F6FB2"/>
    <w:multiLevelType w:val="hybridMultilevel"/>
    <w:tmpl w:val="BE02C348"/>
    <w:styleLink w:val="WW8Num1641"/>
    <w:lvl w:ilvl="0" w:tplc="46580B12">
      <w:start w:val="1"/>
      <w:numFmt w:val="decimal"/>
      <w:lvlText w:val="%1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39CC042">
      <w:start w:val="1"/>
      <w:numFmt w:val="decimal"/>
      <w:lvlText w:val="%2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DBE2F4C">
      <w:start w:val="1"/>
      <w:numFmt w:val="decimal"/>
      <w:lvlText w:val="%3."/>
      <w:lvlJc w:val="left"/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0523150">
      <w:start w:val="1"/>
      <w:numFmt w:val="decimal"/>
      <w:lvlText w:val="%4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1E6F8A4">
      <w:start w:val="1"/>
      <w:numFmt w:val="decimal"/>
      <w:lvlText w:val="%5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5A80D7C">
      <w:start w:val="1"/>
      <w:numFmt w:val="decimal"/>
      <w:lvlText w:val="%6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F6C9FB4">
      <w:start w:val="1"/>
      <w:numFmt w:val="decimal"/>
      <w:lvlText w:val="%7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A48EF4A">
      <w:start w:val="1"/>
      <w:numFmt w:val="decimal"/>
      <w:lvlText w:val="%8."/>
      <w:lvlJc w:val="left"/>
      <w:p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E02CFAE">
      <w:start w:val="1"/>
      <w:numFmt w:val="decimal"/>
      <w:lvlText w:val="%9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3" w15:restartNumberingAfterBreak="0">
    <w:nsid w:val="7EA143B0"/>
    <w:multiLevelType w:val="multilevel"/>
    <w:tmpl w:val="E908688E"/>
    <w:styleLink w:val="WW8Num110"/>
    <w:lvl w:ilvl="0">
      <w:start w:val="1"/>
      <w:numFmt w:val="none"/>
      <w:lvlText w:val="%1"/>
      <w:lvlJc w:val="left"/>
      <w:rPr>
        <w:rFonts w:ascii="Calibri" w:eastAsia="Times New Roman" w:hAnsi="Calibri" w:cs="Calibri"/>
        <w:b/>
        <w:kern w:val="3"/>
        <w:sz w:val="28"/>
        <w:szCs w:val="28"/>
        <w:lang w:val="pl-PL" w:eastAsia="ar-SA" w:bidi="ar-SA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4" w15:restartNumberingAfterBreak="0">
    <w:nsid w:val="7ED4689D"/>
    <w:multiLevelType w:val="hybridMultilevel"/>
    <w:tmpl w:val="F014F430"/>
    <w:lvl w:ilvl="0" w:tplc="5D68C2FE">
      <w:start w:val="1"/>
      <w:numFmt w:val="decimal"/>
      <w:lvlText w:val="%1)"/>
      <w:lvlJc w:val="left"/>
      <w:pPr>
        <w:ind w:left="1512" w:hanging="360"/>
      </w:pPr>
      <w:rPr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95" w15:restartNumberingAfterBreak="0">
    <w:nsid w:val="7F006918"/>
    <w:multiLevelType w:val="multilevel"/>
    <w:tmpl w:val="35520042"/>
    <w:styleLink w:val="WW8Num2"/>
    <w:lvl w:ilvl="0">
      <w:start w:val="1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6" w15:restartNumberingAfterBreak="0">
    <w:nsid w:val="7F5075C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16654923">
    <w:abstractNumId w:val="92"/>
  </w:num>
  <w:num w:numId="2" w16cid:durableId="1221284405">
    <w:abstractNumId w:val="69"/>
  </w:num>
  <w:num w:numId="3" w16cid:durableId="311715832">
    <w:abstractNumId w:val="0"/>
  </w:num>
  <w:num w:numId="4" w16cid:durableId="281572915">
    <w:abstractNumId w:val="67"/>
    <w:lvlOverride w:ilvl="0">
      <w:startOverride w:val="1"/>
    </w:lvlOverride>
  </w:num>
  <w:num w:numId="5" w16cid:durableId="50274375">
    <w:abstractNumId w:val="54"/>
    <w:lvlOverride w:ilvl="0">
      <w:startOverride w:val="1"/>
    </w:lvlOverride>
  </w:num>
  <w:num w:numId="6" w16cid:durableId="1996300041">
    <w:abstractNumId w:val="38"/>
  </w:num>
  <w:num w:numId="7" w16cid:durableId="13196033">
    <w:abstractNumId w:val="58"/>
  </w:num>
  <w:num w:numId="8" w16cid:durableId="756679756">
    <w:abstractNumId w:val="44"/>
  </w:num>
  <w:num w:numId="9" w16cid:durableId="149754431">
    <w:abstractNumId w:val="59"/>
  </w:num>
  <w:num w:numId="10" w16cid:durableId="280306158">
    <w:abstractNumId w:val="42"/>
  </w:num>
  <w:num w:numId="11" w16cid:durableId="1605528737">
    <w:abstractNumId w:val="32"/>
  </w:num>
  <w:num w:numId="12" w16cid:durableId="856818333">
    <w:abstractNumId w:val="49"/>
  </w:num>
  <w:num w:numId="13" w16cid:durableId="1316881720">
    <w:abstractNumId w:val="40"/>
  </w:num>
  <w:num w:numId="14" w16cid:durableId="113907483">
    <w:abstractNumId w:val="30"/>
  </w:num>
  <w:num w:numId="15" w16cid:durableId="856037939">
    <w:abstractNumId w:val="19"/>
  </w:num>
  <w:num w:numId="16" w16cid:durableId="1706522070">
    <w:abstractNumId w:val="56"/>
  </w:num>
  <w:num w:numId="17" w16cid:durableId="750925651">
    <w:abstractNumId w:val="28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lang w:val="pl-PL"/>
        </w:rPr>
      </w:lvl>
    </w:lvlOverride>
  </w:num>
  <w:num w:numId="18" w16cid:durableId="2102872359">
    <w:abstractNumId w:val="52"/>
    <w:lvlOverride w:ilvl="0">
      <w:lvl w:ilvl="0">
        <w:start w:val="2"/>
        <w:numFmt w:val="upperRoman"/>
        <w:lvlText w:val="%1."/>
        <w:lvlJc w:val="right"/>
        <w:rPr>
          <w:rFonts w:ascii="Calibri" w:hAnsi="Calibri" w:cs="Calibri"/>
          <w:b/>
        </w:rPr>
      </w:lvl>
    </w:lvlOverride>
  </w:num>
  <w:num w:numId="19" w16cid:durableId="1070689713">
    <w:abstractNumId w:val="93"/>
  </w:num>
  <w:num w:numId="20" w16cid:durableId="1597127514">
    <w:abstractNumId w:val="65"/>
  </w:num>
  <w:num w:numId="21" w16cid:durableId="802238952">
    <w:abstractNumId w:val="10"/>
  </w:num>
  <w:num w:numId="22" w16cid:durableId="2028365854">
    <w:abstractNumId w:val="45"/>
  </w:num>
  <w:num w:numId="23" w16cid:durableId="1559897443">
    <w:abstractNumId w:val="90"/>
  </w:num>
  <w:num w:numId="24" w16cid:durableId="1056079359">
    <w:abstractNumId w:val="75"/>
  </w:num>
  <w:num w:numId="25" w16cid:durableId="835144738">
    <w:abstractNumId w:val="81"/>
  </w:num>
  <w:num w:numId="26" w16cid:durableId="1120342794">
    <w:abstractNumId w:val="1"/>
  </w:num>
  <w:num w:numId="27" w16cid:durableId="652610279">
    <w:abstractNumId w:val="50"/>
  </w:num>
  <w:num w:numId="28" w16cid:durableId="840853541">
    <w:abstractNumId w:val="60"/>
  </w:num>
  <w:num w:numId="29" w16cid:durableId="308559349">
    <w:abstractNumId w:val="95"/>
  </w:num>
  <w:num w:numId="30" w16cid:durableId="1211260885">
    <w:abstractNumId w:val="47"/>
  </w:num>
  <w:num w:numId="31" w16cid:durableId="1414280507">
    <w:abstractNumId w:val="12"/>
  </w:num>
  <w:num w:numId="32" w16cid:durableId="1558395477">
    <w:abstractNumId w:val="76"/>
  </w:num>
  <w:num w:numId="33" w16cid:durableId="579102585">
    <w:abstractNumId w:val="25"/>
  </w:num>
  <w:num w:numId="34" w16cid:durableId="1907565864">
    <w:abstractNumId w:val="55"/>
  </w:num>
  <w:num w:numId="35" w16cid:durableId="1832066225">
    <w:abstractNumId w:val="79"/>
  </w:num>
  <w:num w:numId="36" w16cid:durableId="491945966">
    <w:abstractNumId w:val="17"/>
  </w:num>
  <w:num w:numId="37" w16cid:durableId="2057394135">
    <w:abstractNumId w:val="85"/>
  </w:num>
  <w:num w:numId="38" w16cid:durableId="276841495">
    <w:abstractNumId w:val="13"/>
  </w:num>
  <w:num w:numId="39" w16cid:durableId="2080517420">
    <w:abstractNumId w:val="14"/>
  </w:num>
  <w:num w:numId="40" w16cid:durableId="1048381348">
    <w:abstractNumId w:val="34"/>
  </w:num>
  <w:num w:numId="41" w16cid:durableId="1156150034">
    <w:abstractNumId w:val="78"/>
  </w:num>
  <w:num w:numId="42" w16cid:durableId="1765758584">
    <w:abstractNumId w:val="39"/>
  </w:num>
  <w:num w:numId="43" w16cid:durableId="934051293">
    <w:abstractNumId w:val="36"/>
  </w:num>
  <w:num w:numId="44" w16cid:durableId="1554122831">
    <w:abstractNumId w:val="61"/>
  </w:num>
  <w:num w:numId="45" w16cid:durableId="428963018">
    <w:abstractNumId w:val="91"/>
  </w:num>
  <w:num w:numId="46" w16cid:durableId="896746580">
    <w:abstractNumId w:val="9"/>
  </w:num>
  <w:num w:numId="47" w16cid:durableId="2033191918">
    <w:abstractNumId w:val="82"/>
  </w:num>
  <w:num w:numId="48" w16cid:durableId="1830829270">
    <w:abstractNumId w:val="46"/>
  </w:num>
  <w:num w:numId="49" w16cid:durableId="461121215">
    <w:abstractNumId w:val="32"/>
  </w:num>
  <w:num w:numId="50" w16cid:durableId="2079016858">
    <w:abstractNumId w:val="87"/>
  </w:num>
  <w:num w:numId="51" w16cid:durableId="264844156">
    <w:abstractNumId w:val="84"/>
  </w:num>
  <w:num w:numId="52" w16cid:durableId="124398291">
    <w:abstractNumId w:val="68"/>
  </w:num>
  <w:num w:numId="53" w16cid:durableId="1790902685">
    <w:abstractNumId w:val="5"/>
  </w:num>
  <w:num w:numId="54" w16cid:durableId="200745389">
    <w:abstractNumId w:val="88"/>
  </w:num>
  <w:num w:numId="55" w16cid:durableId="2028016008">
    <w:abstractNumId w:val="6"/>
  </w:num>
  <w:num w:numId="56" w16cid:durableId="192816029">
    <w:abstractNumId w:val="89"/>
  </w:num>
  <w:num w:numId="57" w16cid:durableId="2073771111">
    <w:abstractNumId w:val="22"/>
  </w:num>
  <w:num w:numId="58" w16cid:durableId="2033261418">
    <w:abstractNumId w:val="62"/>
  </w:num>
  <w:num w:numId="59" w16cid:durableId="64184930">
    <w:abstractNumId w:val="48"/>
  </w:num>
  <w:num w:numId="60" w16cid:durableId="1811826846">
    <w:abstractNumId w:val="11"/>
  </w:num>
  <w:num w:numId="61" w16cid:durableId="293095920">
    <w:abstractNumId w:val="72"/>
  </w:num>
  <w:num w:numId="62" w16cid:durableId="677391360">
    <w:abstractNumId w:val="43"/>
  </w:num>
  <w:num w:numId="63" w16cid:durableId="121921047">
    <w:abstractNumId w:val="94"/>
  </w:num>
  <w:num w:numId="64" w16cid:durableId="1483426132">
    <w:abstractNumId w:val="77"/>
  </w:num>
  <w:num w:numId="65" w16cid:durableId="845946991">
    <w:abstractNumId w:val="70"/>
  </w:num>
  <w:num w:numId="66" w16cid:durableId="355275448">
    <w:abstractNumId w:val="53"/>
  </w:num>
  <w:num w:numId="67" w16cid:durableId="870386215">
    <w:abstractNumId w:val="57"/>
  </w:num>
  <w:num w:numId="68" w16cid:durableId="1667592701">
    <w:abstractNumId w:val="7"/>
  </w:num>
  <w:num w:numId="69" w16cid:durableId="813644135">
    <w:abstractNumId w:val="20"/>
  </w:num>
  <w:num w:numId="70" w16cid:durableId="1342515202">
    <w:abstractNumId w:val="21"/>
  </w:num>
  <w:num w:numId="71" w16cid:durableId="1007289364">
    <w:abstractNumId w:val="51"/>
  </w:num>
  <w:num w:numId="72" w16cid:durableId="1342973564">
    <w:abstractNumId w:val="31"/>
  </w:num>
  <w:num w:numId="73" w16cid:durableId="992221950">
    <w:abstractNumId w:val="37"/>
  </w:num>
  <w:num w:numId="74" w16cid:durableId="1428966221">
    <w:abstractNumId w:val="4"/>
  </w:num>
  <w:num w:numId="75" w16cid:durableId="880169365">
    <w:abstractNumId w:val="96"/>
  </w:num>
  <w:num w:numId="76" w16cid:durableId="2143114833">
    <w:abstractNumId w:val="24"/>
  </w:num>
  <w:num w:numId="77" w16cid:durableId="889346120">
    <w:abstractNumId w:val="35"/>
  </w:num>
  <w:num w:numId="78" w16cid:durableId="955211695">
    <w:abstractNumId w:val="33"/>
  </w:num>
  <w:num w:numId="79" w16cid:durableId="1656564991">
    <w:abstractNumId w:val="8"/>
  </w:num>
  <w:num w:numId="80" w16cid:durableId="1593122919">
    <w:abstractNumId w:val="73"/>
  </w:num>
  <w:num w:numId="81" w16cid:durableId="504825106">
    <w:abstractNumId w:val="15"/>
  </w:num>
  <w:num w:numId="82" w16cid:durableId="1416829235">
    <w:abstractNumId w:val="64"/>
  </w:num>
  <w:num w:numId="83" w16cid:durableId="1311205035">
    <w:abstractNumId w:val="23"/>
  </w:num>
  <w:num w:numId="84" w16cid:durableId="1954167548">
    <w:abstractNumId w:val="86"/>
  </w:num>
  <w:num w:numId="85" w16cid:durableId="959074439">
    <w:abstractNumId w:val="3"/>
  </w:num>
  <w:num w:numId="86" w16cid:durableId="607657918">
    <w:abstractNumId w:val="29"/>
  </w:num>
  <w:num w:numId="87" w16cid:durableId="919749646">
    <w:abstractNumId w:val="80"/>
  </w:num>
  <w:num w:numId="88" w16cid:durableId="2119442710">
    <w:abstractNumId w:val="26"/>
  </w:num>
  <w:num w:numId="89" w16cid:durableId="557592029">
    <w:abstractNumId w:val="18"/>
  </w:num>
  <w:num w:numId="90" w16cid:durableId="440953825">
    <w:abstractNumId w:val="83"/>
  </w:num>
  <w:num w:numId="91" w16cid:durableId="338428814">
    <w:abstractNumId w:val="63"/>
  </w:num>
  <w:num w:numId="92" w16cid:durableId="616840908">
    <w:abstractNumId w:val="27"/>
  </w:num>
  <w:num w:numId="93" w16cid:durableId="879442465">
    <w:abstractNumId w:val="28"/>
  </w:num>
  <w:num w:numId="94" w16cid:durableId="2135907087">
    <w:abstractNumId w:val="52"/>
  </w:num>
  <w:num w:numId="95" w16cid:durableId="296957558">
    <w:abstractNumId w:val="71"/>
  </w:num>
  <w:num w:numId="96" w16cid:durableId="305672407">
    <w:abstractNumId w:val="16"/>
  </w:num>
  <w:num w:numId="97" w16cid:durableId="789282411">
    <w:abstractNumId w:val="66"/>
  </w:num>
  <w:num w:numId="98" w16cid:durableId="453910572">
    <w:abstractNumId w:val="41"/>
  </w:num>
  <w:num w:numId="99" w16cid:durableId="1537310180">
    <w:abstractNumId w:val="74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4E7"/>
    <w:rsid w:val="00000C3C"/>
    <w:rsid w:val="00002DAF"/>
    <w:rsid w:val="00003975"/>
    <w:rsid w:val="00003A34"/>
    <w:rsid w:val="00004DFA"/>
    <w:rsid w:val="00012A0E"/>
    <w:rsid w:val="00012A60"/>
    <w:rsid w:val="0001587D"/>
    <w:rsid w:val="00015908"/>
    <w:rsid w:val="00026BFF"/>
    <w:rsid w:val="000342F2"/>
    <w:rsid w:val="000369B1"/>
    <w:rsid w:val="00040947"/>
    <w:rsid w:val="000422B9"/>
    <w:rsid w:val="00043AEA"/>
    <w:rsid w:val="00045A13"/>
    <w:rsid w:val="00045FA7"/>
    <w:rsid w:val="00055F4C"/>
    <w:rsid w:val="000561E6"/>
    <w:rsid w:val="00056E2D"/>
    <w:rsid w:val="00060898"/>
    <w:rsid w:val="00064F2A"/>
    <w:rsid w:val="00072728"/>
    <w:rsid w:val="00093DC3"/>
    <w:rsid w:val="0009763B"/>
    <w:rsid w:val="00097939"/>
    <w:rsid w:val="000A19B4"/>
    <w:rsid w:val="000A571D"/>
    <w:rsid w:val="000B1045"/>
    <w:rsid w:val="000B146E"/>
    <w:rsid w:val="000B3407"/>
    <w:rsid w:val="000B4EC6"/>
    <w:rsid w:val="000B639A"/>
    <w:rsid w:val="000C2953"/>
    <w:rsid w:val="000C371C"/>
    <w:rsid w:val="000D00A1"/>
    <w:rsid w:val="000D53D4"/>
    <w:rsid w:val="000E44E7"/>
    <w:rsid w:val="000E520F"/>
    <w:rsid w:val="000E72C5"/>
    <w:rsid w:val="000E72DE"/>
    <w:rsid w:val="000F50F7"/>
    <w:rsid w:val="000F5C74"/>
    <w:rsid w:val="000F686C"/>
    <w:rsid w:val="0010350C"/>
    <w:rsid w:val="00113B47"/>
    <w:rsid w:val="001146A3"/>
    <w:rsid w:val="001206E6"/>
    <w:rsid w:val="001258C8"/>
    <w:rsid w:val="001370FF"/>
    <w:rsid w:val="00140575"/>
    <w:rsid w:val="001415D0"/>
    <w:rsid w:val="00141820"/>
    <w:rsid w:val="00142889"/>
    <w:rsid w:val="00143152"/>
    <w:rsid w:val="001511C6"/>
    <w:rsid w:val="00152245"/>
    <w:rsid w:val="00153D48"/>
    <w:rsid w:val="00154FE1"/>
    <w:rsid w:val="00155C3F"/>
    <w:rsid w:val="00156D80"/>
    <w:rsid w:val="00161AB8"/>
    <w:rsid w:val="00166A9F"/>
    <w:rsid w:val="001707B9"/>
    <w:rsid w:val="00171814"/>
    <w:rsid w:val="00176D55"/>
    <w:rsid w:val="0017712E"/>
    <w:rsid w:val="00177937"/>
    <w:rsid w:val="00180EE2"/>
    <w:rsid w:val="0018167C"/>
    <w:rsid w:val="0018343E"/>
    <w:rsid w:val="0018617F"/>
    <w:rsid w:val="00187A7B"/>
    <w:rsid w:val="001909BA"/>
    <w:rsid w:val="0019142C"/>
    <w:rsid w:val="00195C6C"/>
    <w:rsid w:val="001B0BC9"/>
    <w:rsid w:val="001B132D"/>
    <w:rsid w:val="001B7A2D"/>
    <w:rsid w:val="001C3E80"/>
    <w:rsid w:val="001C44ED"/>
    <w:rsid w:val="001C7A11"/>
    <w:rsid w:val="001D02F2"/>
    <w:rsid w:val="001D18A1"/>
    <w:rsid w:val="001D2B31"/>
    <w:rsid w:val="001D422A"/>
    <w:rsid w:val="001D5AE5"/>
    <w:rsid w:val="001D69C5"/>
    <w:rsid w:val="001E1188"/>
    <w:rsid w:val="001E28D4"/>
    <w:rsid w:val="001E2F9A"/>
    <w:rsid w:val="001E5A98"/>
    <w:rsid w:val="001E6B67"/>
    <w:rsid w:val="001E7059"/>
    <w:rsid w:val="001E7C79"/>
    <w:rsid w:val="001E7EB8"/>
    <w:rsid w:val="001F030B"/>
    <w:rsid w:val="001F071F"/>
    <w:rsid w:val="002129D0"/>
    <w:rsid w:val="002225B3"/>
    <w:rsid w:val="0022592F"/>
    <w:rsid w:val="00227E21"/>
    <w:rsid w:val="00230CA8"/>
    <w:rsid w:val="00235700"/>
    <w:rsid w:val="00237F2A"/>
    <w:rsid w:val="00247794"/>
    <w:rsid w:val="00253E74"/>
    <w:rsid w:val="00255C56"/>
    <w:rsid w:val="00264D05"/>
    <w:rsid w:val="002668F9"/>
    <w:rsid w:val="00267D27"/>
    <w:rsid w:val="00277097"/>
    <w:rsid w:val="0028376B"/>
    <w:rsid w:val="00283A93"/>
    <w:rsid w:val="002878C8"/>
    <w:rsid w:val="00287918"/>
    <w:rsid w:val="00287D74"/>
    <w:rsid w:val="002978BF"/>
    <w:rsid w:val="00297E9B"/>
    <w:rsid w:val="002A5829"/>
    <w:rsid w:val="002A61E1"/>
    <w:rsid w:val="002A78D2"/>
    <w:rsid w:val="002B4637"/>
    <w:rsid w:val="002C1EAE"/>
    <w:rsid w:val="002C7280"/>
    <w:rsid w:val="002C74ED"/>
    <w:rsid w:val="002E62FF"/>
    <w:rsid w:val="002F24AE"/>
    <w:rsid w:val="002F48D8"/>
    <w:rsid w:val="00300BE6"/>
    <w:rsid w:val="00304DE2"/>
    <w:rsid w:val="00306161"/>
    <w:rsid w:val="00306EF7"/>
    <w:rsid w:val="003128D3"/>
    <w:rsid w:val="00317548"/>
    <w:rsid w:val="00322AEF"/>
    <w:rsid w:val="00322F35"/>
    <w:rsid w:val="003245E4"/>
    <w:rsid w:val="00333234"/>
    <w:rsid w:val="00334F1C"/>
    <w:rsid w:val="0035157C"/>
    <w:rsid w:val="00352344"/>
    <w:rsid w:val="003540C9"/>
    <w:rsid w:val="0035449F"/>
    <w:rsid w:val="00356C1D"/>
    <w:rsid w:val="00356D10"/>
    <w:rsid w:val="003632FB"/>
    <w:rsid w:val="00365B9C"/>
    <w:rsid w:val="00367918"/>
    <w:rsid w:val="0037261A"/>
    <w:rsid w:val="003750CB"/>
    <w:rsid w:val="0037538A"/>
    <w:rsid w:val="00376903"/>
    <w:rsid w:val="003805D5"/>
    <w:rsid w:val="0038229D"/>
    <w:rsid w:val="003827C1"/>
    <w:rsid w:val="0038394B"/>
    <w:rsid w:val="003901A2"/>
    <w:rsid w:val="0039132D"/>
    <w:rsid w:val="00391380"/>
    <w:rsid w:val="003929C9"/>
    <w:rsid w:val="0039321F"/>
    <w:rsid w:val="00393AAF"/>
    <w:rsid w:val="003A075C"/>
    <w:rsid w:val="003A163F"/>
    <w:rsid w:val="003A55E8"/>
    <w:rsid w:val="003A7AE5"/>
    <w:rsid w:val="003B0D76"/>
    <w:rsid w:val="003C18F2"/>
    <w:rsid w:val="003C1CBC"/>
    <w:rsid w:val="003C387E"/>
    <w:rsid w:val="003C4A72"/>
    <w:rsid w:val="003C58DC"/>
    <w:rsid w:val="003D10AF"/>
    <w:rsid w:val="003E0FC3"/>
    <w:rsid w:val="003F3A9F"/>
    <w:rsid w:val="003F5F95"/>
    <w:rsid w:val="003F6C4B"/>
    <w:rsid w:val="0040115B"/>
    <w:rsid w:val="004067E0"/>
    <w:rsid w:val="00410E59"/>
    <w:rsid w:val="00416BF4"/>
    <w:rsid w:val="00422851"/>
    <w:rsid w:val="00424962"/>
    <w:rsid w:val="00430BF0"/>
    <w:rsid w:val="00430FA6"/>
    <w:rsid w:val="00431849"/>
    <w:rsid w:val="0043558D"/>
    <w:rsid w:val="00447903"/>
    <w:rsid w:val="00451026"/>
    <w:rsid w:val="00452988"/>
    <w:rsid w:val="00452D34"/>
    <w:rsid w:val="00455386"/>
    <w:rsid w:val="004562EA"/>
    <w:rsid w:val="004569C6"/>
    <w:rsid w:val="0046715D"/>
    <w:rsid w:val="00467E57"/>
    <w:rsid w:val="00475FAC"/>
    <w:rsid w:val="00476D8A"/>
    <w:rsid w:val="00480C47"/>
    <w:rsid w:val="00482BEE"/>
    <w:rsid w:val="0048429B"/>
    <w:rsid w:val="004865BB"/>
    <w:rsid w:val="004929A2"/>
    <w:rsid w:val="00494581"/>
    <w:rsid w:val="004A04CB"/>
    <w:rsid w:val="004A3F92"/>
    <w:rsid w:val="004A7684"/>
    <w:rsid w:val="004B0C7B"/>
    <w:rsid w:val="004B17EB"/>
    <w:rsid w:val="004B3037"/>
    <w:rsid w:val="004B4CB0"/>
    <w:rsid w:val="004C67DF"/>
    <w:rsid w:val="004D09B3"/>
    <w:rsid w:val="004D2BA0"/>
    <w:rsid w:val="004D5997"/>
    <w:rsid w:val="004D668E"/>
    <w:rsid w:val="004D7306"/>
    <w:rsid w:val="004E3970"/>
    <w:rsid w:val="004E3F5B"/>
    <w:rsid w:val="004E3FF5"/>
    <w:rsid w:val="004E7795"/>
    <w:rsid w:val="004E77C2"/>
    <w:rsid w:val="004F1B4E"/>
    <w:rsid w:val="004F2358"/>
    <w:rsid w:val="004F532D"/>
    <w:rsid w:val="004F6768"/>
    <w:rsid w:val="004F6A50"/>
    <w:rsid w:val="00500442"/>
    <w:rsid w:val="00503998"/>
    <w:rsid w:val="005138BE"/>
    <w:rsid w:val="00515893"/>
    <w:rsid w:val="00516E07"/>
    <w:rsid w:val="00522680"/>
    <w:rsid w:val="005261DF"/>
    <w:rsid w:val="0053104F"/>
    <w:rsid w:val="00532E01"/>
    <w:rsid w:val="00533357"/>
    <w:rsid w:val="00534E6C"/>
    <w:rsid w:val="005400AC"/>
    <w:rsid w:val="00542250"/>
    <w:rsid w:val="00546610"/>
    <w:rsid w:val="00554BA8"/>
    <w:rsid w:val="00565CB6"/>
    <w:rsid w:val="00573537"/>
    <w:rsid w:val="00577653"/>
    <w:rsid w:val="00580988"/>
    <w:rsid w:val="00592388"/>
    <w:rsid w:val="00593F67"/>
    <w:rsid w:val="00594FDA"/>
    <w:rsid w:val="005963AD"/>
    <w:rsid w:val="005A2FBC"/>
    <w:rsid w:val="005A3344"/>
    <w:rsid w:val="005A7918"/>
    <w:rsid w:val="005A7D72"/>
    <w:rsid w:val="005B06BF"/>
    <w:rsid w:val="005B0DEA"/>
    <w:rsid w:val="005B182B"/>
    <w:rsid w:val="005B72E3"/>
    <w:rsid w:val="005C1826"/>
    <w:rsid w:val="005C302E"/>
    <w:rsid w:val="005D1C70"/>
    <w:rsid w:val="005D2BD2"/>
    <w:rsid w:val="005D31B6"/>
    <w:rsid w:val="005D5721"/>
    <w:rsid w:val="005D5B14"/>
    <w:rsid w:val="005E2A23"/>
    <w:rsid w:val="005E3AEC"/>
    <w:rsid w:val="005E4B98"/>
    <w:rsid w:val="005E6954"/>
    <w:rsid w:val="005F021A"/>
    <w:rsid w:val="005F4F62"/>
    <w:rsid w:val="006014E1"/>
    <w:rsid w:val="006044EE"/>
    <w:rsid w:val="00605F59"/>
    <w:rsid w:val="00607FA7"/>
    <w:rsid w:val="00614F81"/>
    <w:rsid w:val="006176A7"/>
    <w:rsid w:val="00625025"/>
    <w:rsid w:val="006271DF"/>
    <w:rsid w:val="00627228"/>
    <w:rsid w:val="00630473"/>
    <w:rsid w:val="006321C7"/>
    <w:rsid w:val="0063460D"/>
    <w:rsid w:val="00634794"/>
    <w:rsid w:val="00635A77"/>
    <w:rsid w:val="00636259"/>
    <w:rsid w:val="0063668E"/>
    <w:rsid w:val="0064380D"/>
    <w:rsid w:val="00652118"/>
    <w:rsid w:val="00652795"/>
    <w:rsid w:val="00652862"/>
    <w:rsid w:val="00652933"/>
    <w:rsid w:val="0065437A"/>
    <w:rsid w:val="0065554D"/>
    <w:rsid w:val="00656957"/>
    <w:rsid w:val="00657324"/>
    <w:rsid w:val="006609D7"/>
    <w:rsid w:val="00662F81"/>
    <w:rsid w:val="006639CF"/>
    <w:rsid w:val="00665ACD"/>
    <w:rsid w:val="006711D0"/>
    <w:rsid w:val="00671DCA"/>
    <w:rsid w:val="0067293B"/>
    <w:rsid w:val="00674A72"/>
    <w:rsid w:val="00685652"/>
    <w:rsid w:val="006863EF"/>
    <w:rsid w:val="00686FBC"/>
    <w:rsid w:val="00687945"/>
    <w:rsid w:val="006937DA"/>
    <w:rsid w:val="00694C88"/>
    <w:rsid w:val="00695200"/>
    <w:rsid w:val="006965E8"/>
    <w:rsid w:val="006977CF"/>
    <w:rsid w:val="00697802"/>
    <w:rsid w:val="006A06F7"/>
    <w:rsid w:val="006A47DC"/>
    <w:rsid w:val="006A59C1"/>
    <w:rsid w:val="006C057B"/>
    <w:rsid w:val="006C1E84"/>
    <w:rsid w:val="006C3DF6"/>
    <w:rsid w:val="006C521A"/>
    <w:rsid w:val="006D0317"/>
    <w:rsid w:val="006D1386"/>
    <w:rsid w:val="006D35B2"/>
    <w:rsid w:val="006D4B56"/>
    <w:rsid w:val="006D7E91"/>
    <w:rsid w:val="006E12D4"/>
    <w:rsid w:val="006E298B"/>
    <w:rsid w:val="006E2C65"/>
    <w:rsid w:val="006E3A5E"/>
    <w:rsid w:val="006E441D"/>
    <w:rsid w:val="006F2A86"/>
    <w:rsid w:val="007041C7"/>
    <w:rsid w:val="00710052"/>
    <w:rsid w:val="00711136"/>
    <w:rsid w:val="00711150"/>
    <w:rsid w:val="00712099"/>
    <w:rsid w:val="00714212"/>
    <w:rsid w:val="00717B30"/>
    <w:rsid w:val="00720712"/>
    <w:rsid w:val="00722A93"/>
    <w:rsid w:val="00722D9A"/>
    <w:rsid w:val="00723669"/>
    <w:rsid w:val="00731A34"/>
    <w:rsid w:val="00733FE5"/>
    <w:rsid w:val="00735177"/>
    <w:rsid w:val="0073706D"/>
    <w:rsid w:val="00741549"/>
    <w:rsid w:val="007420BB"/>
    <w:rsid w:val="007420FE"/>
    <w:rsid w:val="007427C7"/>
    <w:rsid w:val="00742BA6"/>
    <w:rsid w:val="00745578"/>
    <w:rsid w:val="00745EE2"/>
    <w:rsid w:val="00746817"/>
    <w:rsid w:val="00747A1A"/>
    <w:rsid w:val="007557A6"/>
    <w:rsid w:val="00766D42"/>
    <w:rsid w:val="00766DCF"/>
    <w:rsid w:val="007724E8"/>
    <w:rsid w:val="007744F8"/>
    <w:rsid w:val="00774EC3"/>
    <w:rsid w:val="00776456"/>
    <w:rsid w:val="007802A8"/>
    <w:rsid w:val="00785092"/>
    <w:rsid w:val="007854D8"/>
    <w:rsid w:val="0079305B"/>
    <w:rsid w:val="00794ECB"/>
    <w:rsid w:val="00796339"/>
    <w:rsid w:val="00796B66"/>
    <w:rsid w:val="00796C9B"/>
    <w:rsid w:val="00797A3E"/>
    <w:rsid w:val="007A0A7C"/>
    <w:rsid w:val="007A38A1"/>
    <w:rsid w:val="007A3C14"/>
    <w:rsid w:val="007A47DE"/>
    <w:rsid w:val="007B1921"/>
    <w:rsid w:val="007C06D6"/>
    <w:rsid w:val="007C1F35"/>
    <w:rsid w:val="007C414E"/>
    <w:rsid w:val="007C6B6F"/>
    <w:rsid w:val="007C7587"/>
    <w:rsid w:val="007D5E6A"/>
    <w:rsid w:val="007D6B60"/>
    <w:rsid w:val="007D6CCE"/>
    <w:rsid w:val="007E11D1"/>
    <w:rsid w:val="007E27BA"/>
    <w:rsid w:val="007E596A"/>
    <w:rsid w:val="007E69B1"/>
    <w:rsid w:val="007F0815"/>
    <w:rsid w:val="007F0E1C"/>
    <w:rsid w:val="007F3167"/>
    <w:rsid w:val="007F5E21"/>
    <w:rsid w:val="007F6679"/>
    <w:rsid w:val="007F6CD8"/>
    <w:rsid w:val="007F7983"/>
    <w:rsid w:val="008005B2"/>
    <w:rsid w:val="00801582"/>
    <w:rsid w:val="00803E47"/>
    <w:rsid w:val="00812928"/>
    <w:rsid w:val="008133C7"/>
    <w:rsid w:val="008141F2"/>
    <w:rsid w:val="00814BF0"/>
    <w:rsid w:val="0081540B"/>
    <w:rsid w:val="0081555C"/>
    <w:rsid w:val="00816B55"/>
    <w:rsid w:val="00817F21"/>
    <w:rsid w:val="0082352A"/>
    <w:rsid w:val="00827F9B"/>
    <w:rsid w:val="00830420"/>
    <w:rsid w:val="00833279"/>
    <w:rsid w:val="008334B8"/>
    <w:rsid w:val="008370DC"/>
    <w:rsid w:val="008378F8"/>
    <w:rsid w:val="00841775"/>
    <w:rsid w:val="00843083"/>
    <w:rsid w:val="00846EB4"/>
    <w:rsid w:val="00852D33"/>
    <w:rsid w:val="00860939"/>
    <w:rsid w:val="00865977"/>
    <w:rsid w:val="00867E91"/>
    <w:rsid w:val="00873052"/>
    <w:rsid w:val="00874261"/>
    <w:rsid w:val="008757CF"/>
    <w:rsid w:val="008801F7"/>
    <w:rsid w:val="008806DA"/>
    <w:rsid w:val="00880D58"/>
    <w:rsid w:val="00883AD9"/>
    <w:rsid w:val="00886885"/>
    <w:rsid w:val="008870D8"/>
    <w:rsid w:val="00893477"/>
    <w:rsid w:val="00897301"/>
    <w:rsid w:val="00897643"/>
    <w:rsid w:val="008979B0"/>
    <w:rsid w:val="008A44EA"/>
    <w:rsid w:val="008A5A90"/>
    <w:rsid w:val="008A733B"/>
    <w:rsid w:val="008A7E3E"/>
    <w:rsid w:val="008B2C26"/>
    <w:rsid w:val="008C2E86"/>
    <w:rsid w:val="008C3C4C"/>
    <w:rsid w:val="008C6B09"/>
    <w:rsid w:val="008D1FEF"/>
    <w:rsid w:val="008D2688"/>
    <w:rsid w:val="008D6A34"/>
    <w:rsid w:val="008E0118"/>
    <w:rsid w:val="008E07B2"/>
    <w:rsid w:val="008E5141"/>
    <w:rsid w:val="008E562A"/>
    <w:rsid w:val="008F6667"/>
    <w:rsid w:val="00903210"/>
    <w:rsid w:val="0090403E"/>
    <w:rsid w:val="00906217"/>
    <w:rsid w:val="009076D9"/>
    <w:rsid w:val="009110EB"/>
    <w:rsid w:val="00914EA7"/>
    <w:rsid w:val="00915A6B"/>
    <w:rsid w:val="0091766B"/>
    <w:rsid w:val="00917838"/>
    <w:rsid w:val="00920B08"/>
    <w:rsid w:val="00921B7E"/>
    <w:rsid w:val="00925760"/>
    <w:rsid w:val="00926D4F"/>
    <w:rsid w:val="00932CEF"/>
    <w:rsid w:val="009333C8"/>
    <w:rsid w:val="009408C1"/>
    <w:rsid w:val="00940F6A"/>
    <w:rsid w:val="00941E3D"/>
    <w:rsid w:val="00942CB3"/>
    <w:rsid w:val="00945915"/>
    <w:rsid w:val="00951E16"/>
    <w:rsid w:val="009536B2"/>
    <w:rsid w:val="009537F8"/>
    <w:rsid w:val="009547B9"/>
    <w:rsid w:val="00954C67"/>
    <w:rsid w:val="00965017"/>
    <w:rsid w:val="00965FEE"/>
    <w:rsid w:val="009716DE"/>
    <w:rsid w:val="009749F9"/>
    <w:rsid w:val="00983E81"/>
    <w:rsid w:val="00995AC1"/>
    <w:rsid w:val="009979F2"/>
    <w:rsid w:val="00997FD4"/>
    <w:rsid w:val="009A4E11"/>
    <w:rsid w:val="009A5A7D"/>
    <w:rsid w:val="009A70D2"/>
    <w:rsid w:val="009A7F97"/>
    <w:rsid w:val="009B1191"/>
    <w:rsid w:val="009B452E"/>
    <w:rsid w:val="009C27D5"/>
    <w:rsid w:val="009C42CA"/>
    <w:rsid w:val="009C46EF"/>
    <w:rsid w:val="009C5DD5"/>
    <w:rsid w:val="009D2197"/>
    <w:rsid w:val="009E5203"/>
    <w:rsid w:val="009E6E9C"/>
    <w:rsid w:val="009F0560"/>
    <w:rsid w:val="009F0875"/>
    <w:rsid w:val="009F43B6"/>
    <w:rsid w:val="00A017B6"/>
    <w:rsid w:val="00A02E7C"/>
    <w:rsid w:val="00A03456"/>
    <w:rsid w:val="00A054A3"/>
    <w:rsid w:val="00A060C5"/>
    <w:rsid w:val="00A15ECA"/>
    <w:rsid w:val="00A23398"/>
    <w:rsid w:val="00A26D5C"/>
    <w:rsid w:val="00A31F1F"/>
    <w:rsid w:val="00A32A44"/>
    <w:rsid w:val="00A335B9"/>
    <w:rsid w:val="00A35851"/>
    <w:rsid w:val="00A365DF"/>
    <w:rsid w:val="00A4323E"/>
    <w:rsid w:val="00A439C0"/>
    <w:rsid w:val="00A4635A"/>
    <w:rsid w:val="00A46933"/>
    <w:rsid w:val="00A472CC"/>
    <w:rsid w:val="00A554E4"/>
    <w:rsid w:val="00A57BA0"/>
    <w:rsid w:val="00A6282A"/>
    <w:rsid w:val="00A63244"/>
    <w:rsid w:val="00A77737"/>
    <w:rsid w:val="00A833C8"/>
    <w:rsid w:val="00A835CE"/>
    <w:rsid w:val="00A86079"/>
    <w:rsid w:val="00A86D35"/>
    <w:rsid w:val="00A96FF6"/>
    <w:rsid w:val="00A97959"/>
    <w:rsid w:val="00AA0486"/>
    <w:rsid w:val="00AA1D15"/>
    <w:rsid w:val="00AA50C7"/>
    <w:rsid w:val="00AA7D46"/>
    <w:rsid w:val="00AC06BA"/>
    <w:rsid w:val="00AC0956"/>
    <w:rsid w:val="00AC2382"/>
    <w:rsid w:val="00AC739C"/>
    <w:rsid w:val="00AD0D5F"/>
    <w:rsid w:val="00AD26B8"/>
    <w:rsid w:val="00AD3EE4"/>
    <w:rsid w:val="00AD5771"/>
    <w:rsid w:val="00AE6016"/>
    <w:rsid w:val="00AE694B"/>
    <w:rsid w:val="00AF22D8"/>
    <w:rsid w:val="00AF2892"/>
    <w:rsid w:val="00AF3534"/>
    <w:rsid w:val="00B056D7"/>
    <w:rsid w:val="00B06BD1"/>
    <w:rsid w:val="00B13414"/>
    <w:rsid w:val="00B14598"/>
    <w:rsid w:val="00B146CA"/>
    <w:rsid w:val="00B15263"/>
    <w:rsid w:val="00B17F41"/>
    <w:rsid w:val="00B24DBD"/>
    <w:rsid w:val="00B27832"/>
    <w:rsid w:val="00B27A4B"/>
    <w:rsid w:val="00B30B62"/>
    <w:rsid w:val="00B4097C"/>
    <w:rsid w:val="00B46E42"/>
    <w:rsid w:val="00B47687"/>
    <w:rsid w:val="00B47B12"/>
    <w:rsid w:val="00B53603"/>
    <w:rsid w:val="00B53924"/>
    <w:rsid w:val="00B6276C"/>
    <w:rsid w:val="00B64FA6"/>
    <w:rsid w:val="00B66564"/>
    <w:rsid w:val="00B6762B"/>
    <w:rsid w:val="00B71E56"/>
    <w:rsid w:val="00B76ABC"/>
    <w:rsid w:val="00B81818"/>
    <w:rsid w:val="00B84F96"/>
    <w:rsid w:val="00B9011B"/>
    <w:rsid w:val="00B92BA1"/>
    <w:rsid w:val="00B9375A"/>
    <w:rsid w:val="00B95138"/>
    <w:rsid w:val="00B96990"/>
    <w:rsid w:val="00B96E4F"/>
    <w:rsid w:val="00BA0414"/>
    <w:rsid w:val="00BA16B7"/>
    <w:rsid w:val="00BA1DA4"/>
    <w:rsid w:val="00BA30D7"/>
    <w:rsid w:val="00BA73B9"/>
    <w:rsid w:val="00BB11A2"/>
    <w:rsid w:val="00BC1A25"/>
    <w:rsid w:val="00BC1CE4"/>
    <w:rsid w:val="00BC7F4D"/>
    <w:rsid w:val="00BD17EE"/>
    <w:rsid w:val="00BE21B5"/>
    <w:rsid w:val="00BE63DA"/>
    <w:rsid w:val="00BF41D3"/>
    <w:rsid w:val="00BF4A1A"/>
    <w:rsid w:val="00C02593"/>
    <w:rsid w:val="00C05B3C"/>
    <w:rsid w:val="00C11B9A"/>
    <w:rsid w:val="00C173A9"/>
    <w:rsid w:val="00C17AED"/>
    <w:rsid w:val="00C210BB"/>
    <w:rsid w:val="00C2139A"/>
    <w:rsid w:val="00C2230A"/>
    <w:rsid w:val="00C22746"/>
    <w:rsid w:val="00C2387A"/>
    <w:rsid w:val="00C241C5"/>
    <w:rsid w:val="00C2531E"/>
    <w:rsid w:val="00C26D34"/>
    <w:rsid w:val="00C27934"/>
    <w:rsid w:val="00C33827"/>
    <w:rsid w:val="00C348A8"/>
    <w:rsid w:val="00C37DDB"/>
    <w:rsid w:val="00C4031D"/>
    <w:rsid w:val="00C42F6A"/>
    <w:rsid w:val="00C507B4"/>
    <w:rsid w:val="00C54533"/>
    <w:rsid w:val="00C554AE"/>
    <w:rsid w:val="00C560A8"/>
    <w:rsid w:val="00C56BE4"/>
    <w:rsid w:val="00C57E3B"/>
    <w:rsid w:val="00C65A85"/>
    <w:rsid w:val="00C6605A"/>
    <w:rsid w:val="00C66078"/>
    <w:rsid w:val="00C7121E"/>
    <w:rsid w:val="00C7201C"/>
    <w:rsid w:val="00C800A1"/>
    <w:rsid w:val="00C8159F"/>
    <w:rsid w:val="00C82C49"/>
    <w:rsid w:val="00C84738"/>
    <w:rsid w:val="00C876AA"/>
    <w:rsid w:val="00CA039A"/>
    <w:rsid w:val="00CA05D7"/>
    <w:rsid w:val="00CA1541"/>
    <w:rsid w:val="00CA28A1"/>
    <w:rsid w:val="00CA5180"/>
    <w:rsid w:val="00CB272B"/>
    <w:rsid w:val="00CB6B4F"/>
    <w:rsid w:val="00CB77FA"/>
    <w:rsid w:val="00CC189D"/>
    <w:rsid w:val="00CC2206"/>
    <w:rsid w:val="00CC22DB"/>
    <w:rsid w:val="00CC51B6"/>
    <w:rsid w:val="00CF04BA"/>
    <w:rsid w:val="00CF0F7B"/>
    <w:rsid w:val="00CF114D"/>
    <w:rsid w:val="00CF62C3"/>
    <w:rsid w:val="00D0052E"/>
    <w:rsid w:val="00D03A78"/>
    <w:rsid w:val="00D0407F"/>
    <w:rsid w:val="00D07197"/>
    <w:rsid w:val="00D13C9E"/>
    <w:rsid w:val="00D143B7"/>
    <w:rsid w:val="00D16A83"/>
    <w:rsid w:val="00D22325"/>
    <w:rsid w:val="00D261F4"/>
    <w:rsid w:val="00D30EEB"/>
    <w:rsid w:val="00D321BF"/>
    <w:rsid w:val="00D3289D"/>
    <w:rsid w:val="00D352C2"/>
    <w:rsid w:val="00D362D9"/>
    <w:rsid w:val="00D42BA9"/>
    <w:rsid w:val="00D43E93"/>
    <w:rsid w:val="00D46422"/>
    <w:rsid w:val="00D51ACB"/>
    <w:rsid w:val="00D52434"/>
    <w:rsid w:val="00D544AA"/>
    <w:rsid w:val="00D56D63"/>
    <w:rsid w:val="00D6250A"/>
    <w:rsid w:val="00D6773C"/>
    <w:rsid w:val="00D67A86"/>
    <w:rsid w:val="00D755CD"/>
    <w:rsid w:val="00D76E9E"/>
    <w:rsid w:val="00D81FD7"/>
    <w:rsid w:val="00DB003A"/>
    <w:rsid w:val="00DB23BD"/>
    <w:rsid w:val="00DB274D"/>
    <w:rsid w:val="00DB335E"/>
    <w:rsid w:val="00DB6EA9"/>
    <w:rsid w:val="00DB7804"/>
    <w:rsid w:val="00DC3B4F"/>
    <w:rsid w:val="00DC507D"/>
    <w:rsid w:val="00DC7BD7"/>
    <w:rsid w:val="00DD2445"/>
    <w:rsid w:val="00DD3FB7"/>
    <w:rsid w:val="00DE4F9E"/>
    <w:rsid w:val="00DE7EC2"/>
    <w:rsid w:val="00DF5BC6"/>
    <w:rsid w:val="00E009B3"/>
    <w:rsid w:val="00E11C56"/>
    <w:rsid w:val="00E1348E"/>
    <w:rsid w:val="00E1588B"/>
    <w:rsid w:val="00E26FD8"/>
    <w:rsid w:val="00E2749D"/>
    <w:rsid w:val="00E27925"/>
    <w:rsid w:val="00E27D0C"/>
    <w:rsid w:val="00E3143B"/>
    <w:rsid w:val="00E31513"/>
    <w:rsid w:val="00E3663A"/>
    <w:rsid w:val="00E4107F"/>
    <w:rsid w:val="00E41C69"/>
    <w:rsid w:val="00E4437C"/>
    <w:rsid w:val="00E4526B"/>
    <w:rsid w:val="00E5360A"/>
    <w:rsid w:val="00E6743D"/>
    <w:rsid w:val="00E71DB5"/>
    <w:rsid w:val="00E749DB"/>
    <w:rsid w:val="00E74A87"/>
    <w:rsid w:val="00E75B07"/>
    <w:rsid w:val="00E81676"/>
    <w:rsid w:val="00E85925"/>
    <w:rsid w:val="00E87581"/>
    <w:rsid w:val="00E9197D"/>
    <w:rsid w:val="00E933BE"/>
    <w:rsid w:val="00E95230"/>
    <w:rsid w:val="00E95E0E"/>
    <w:rsid w:val="00EA2A05"/>
    <w:rsid w:val="00EA4773"/>
    <w:rsid w:val="00EA62C5"/>
    <w:rsid w:val="00EB1181"/>
    <w:rsid w:val="00EB192A"/>
    <w:rsid w:val="00ED15E6"/>
    <w:rsid w:val="00ED5395"/>
    <w:rsid w:val="00ED53F0"/>
    <w:rsid w:val="00EE3145"/>
    <w:rsid w:val="00EE4257"/>
    <w:rsid w:val="00EE497F"/>
    <w:rsid w:val="00EE5CA6"/>
    <w:rsid w:val="00EE63C4"/>
    <w:rsid w:val="00EE7CE8"/>
    <w:rsid w:val="00EF216C"/>
    <w:rsid w:val="00EF3958"/>
    <w:rsid w:val="00F03387"/>
    <w:rsid w:val="00F057AD"/>
    <w:rsid w:val="00F05946"/>
    <w:rsid w:val="00F10F14"/>
    <w:rsid w:val="00F140DD"/>
    <w:rsid w:val="00F16ED9"/>
    <w:rsid w:val="00F176F6"/>
    <w:rsid w:val="00F17DFC"/>
    <w:rsid w:val="00F20696"/>
    <w:rsid w:val="00F20C1E"/>
    <w:rsid w:val="00F2575D"/>
    <w:rsid w:val="00F25911"/>
    <w:rsid w:val="00F261C6"/>
    <w:rsid w:val="00F306A8"/>
    <w:rsid w:val="00F40C5C"/>
    <w:rsid w:val="00F50108"/>
    <w:rsid w:val="00F57698"/>
    <w:rsid w:val="00F60141"/>
    <w:rsid w:val="00F66BF1"/>
    <w:rsid w:val="00F672F3"/>
    <w:rsid w:val="00F674D8"/>
    <w:rsid w:val="00F731D3"/>
    <w:rsid w:val="00F7475F"/>
    <w:rsid w:val="00F8251B"/>
    <w:rsid w:val="00F8266E"/>
    <w:rsid w:val="00F830A4"/>
    <w:rsid w:val="00F8324E"/>
    <w:rsid w:val="00F87CE8"/>
    <w:rsid w:val="00F90C2F"/>
    <w:rsid w:val="00F95C1F"/>
    <w:rsid w:val="00FA6406"/>
    <w:rsid w:val="00FB266B"/>
    <w:rsid w:val="00FB2A8E"/>
    <w:rsid w:val="00FB6ACF"/>
    <w:rsid w:val="00FC04E4"/>
    <w:rsid w:val="00FC6ECF"/>
    <w:rsid w:val="00FD03B3"/>
    <w:rsid w:val="00FD44DE"/>
    <w:rsid w:val="00FD4AB7"/>
    <w:rsid w:val="00FE3C20"/>
    <w:rsid w:val="00FF2B7F"/>
    <w:rsid w:val="00FF3C39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B8D8EDD"/>
  <w15:docId w15:val="{6EA8C373-D132-4CD9-9752-DE37E7971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2A23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C414E"/>
    <w:pPr>
      <w:keepNext/>
      <w:tabs>
        <w:tab w:val="left" w:pos="2552"/>
      </w:tabs>
      <w:spacing w:after="0" w:line="240" w:lineRule="auto"/>
      <w:jc w:val="center"/>
      <w:outlineLvl w:val="0"/>
    </w:pPr>
    <w:rPr>
      <w:rFonts w:ascii="Arial" w:eastAsia="Times New Roman" w:hAnsi="Arial"/>
      <w:b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306161"/>
    <w:pPr>
      <w:keepNext/>
      <w:spacing w:before="240" w:after="60"/>
      <w:outlineLvl w:val="1"/>
    </w:pPr>
    <w:rPr>
      <w:rFonts w:ascii="Tahoma" w:eastAsia="Times New Roman" w:hAnsi="Tahoma"/>
      <w:b/>
      <w:bCs/>
      <w:iCs/>
      <w:sz w:val="20"/>
      <w:szCs w:val="28"/>
    </w:rPr>
  </w:style>
  <w:style w:type="paragraph" w:styleId="Nagwek3">
    <w:name w:val="heading 3"/>
    <w:basedOn w:val="Normalny"/>
    <w:next w:val="Normalny"/>
    <w:link w:val="Nagwek3Znak"/>
    <w:qFormat/>
    <w:locked/>
    <w:rsid w:val="007C414E"/>
    <w:pPr>
      <w:keepNext/>
      <w:spacing w:after="0" w:line="240" w:lineRule="auto"/>
      <w:outlineLvl w:val="2"/>
    </w:pPr>
    <w:rPr>
      <w:rFonts w:ascii="Arial Narrow" w:eastAsia="Times New Roman" w:hAnsi="Arial Narrow" w:cs="Arial"/>
      <w:b/>
      <w:bCs/>
      <w:szCs w:val="16"/>
      <w:lang w:eastAsia="pl-PL"/>
    </w:rPr>
  </w:style>
  <w:style w:type="paragraph" w:styleId="Nagwek4">
    <w:name w:val="heading 4"/>
    <w:basedOn w:val="Normalny"/>
    <w:next w:val="Normalny"/>
    <w:link w:val="Nagwek4Znak"/>
    <w:unhideWhenUsed/>
    <w:qFormat/>
    <w:locked/>
    <w:rsid w:val="00E71DB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30616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</w:rPr>
  </w:style>
  <w:style w:type="paragraph" w:styleId="Nagwek8">
    <w:name w:val="heading 8"/>
    <w:basedOn w:val="Normalny"/>
    <w:next w:val="Normalny"/>
    <w:link w:val="Nagwek8Znak"/>
    <w:qFormat/>
    <w:locked/>
    <w:rsid w:val="00E71DB5"/>
    <w:pPr>
      <w:tabs>
        <w:tab w:val="num" w:pos="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/>
      <w:i/>
      <w:iCs/>
      <w:sz w:val="24"/>
      <w:szCs w:val="24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qFormat/>
    <w:rsid w:val="000E44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locked/>
    <w:rsid w:val="000E44E7"/>
    <w:rPr>
      <w:rFonts w:cs="Times New Roman"/>
    </w:rPr>
  </w:style>
  <w:style w:type="paragraph" w:styleId="Stopka">
    <w:name w:val="footer"/>
    <w:basedOn w:val="Normalny"/>
    <w:link w:val="StopkaZnak"/>
    <w:rsid w:val="000E44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locked/>
    <w:rsid w:val="000E44E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rsid w:val="000E4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0E44E7"/>
    <w:rPr>
      <w:rFonts w:ascii="Tahoma" w:hAnsi="Tahoma" w:cs="Tahoma"/>
      <w:sz w:val="16"/>
      <w:szCs w:val="16"/>
    </w:rPr>
  </w:style>
  <w:style w:type="paragraph" w:styleId="Akapitzlist">
    <w:name w:val="List Paragraph"/>
    <w:aliases w:val="sw tekst,1.Nagłówek,L1,Numerowanie,List Paragraph,List Paragraph1,Akapit z listą5,Adresat stanowisko,Akapit z listą BS,CW_Lista,Normalny1,Akapit z listą3,Akapit z listą31,Wypunktowanie,Normal2,Akapit z listą1,Podsis rysunku,maz_wyliczenie"/>
    <w:basedOn w:val="Normalny"/>
    <w:link w:val="AkapitzlistZnak"/>
    <w:uiPriority w:val="34"/>
    <w:qFormat/>
    <w:rsid w:val="00D4642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261C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AC739C"/>
    <w:rPr>
      <w:rFonts w:cs="Times New Roman"/>
      <w:color w:val="0000FF"/>
      <w:u w:val="single"/>
    </w:rPr>
  </w:style>
  <w:style w:type="paragraph" w:customStyle="1" w:styleId="Standard">
    <w:name w:val="Standard"/>
    <w:qFormat/>
    <w:rsid w:val="00ED15E6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styleId="Bezodstpw">
    <w:name w:val="No Spacing"/>
    <w:qFormat/>
    <w:rsid w:val="00D43E93"/>
    <w:rPr>
      <w:lang w:eastAsia="en-US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3E93"/>
    <w:pPr>
      <w:spacing w:after="0" w:line="240" w:lineRule="auto"/>
    </w:pPr>
    <w:rPr>
      <w:rFonts w:ascii="Arial" w:eastAsia="Times New Roman" w:hAnsi="Arial"/>
      <w:sz w:val="20"/>
      <w:szCs w:val="20"/>
      <w:lang w:val="de-DE" w:eastAsia="de-D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3E93"/>
    <w:rPr>
      <w:rFonts w:ascii="Arial" w:eastAsia="Times New Roman" w:hAnsi="Arial"/>
      <w:sz w:val="20"/>
      <w:szCs w:val="20"/>
      <w:lang w:val="de-DE" w:eastAsia="de-DE"/>
    </w:rPr>
  </w:style>
  <w:style w:type="character" w:customStyle="1" w:styleId="AkapitzlistZnak">
    <w:name w:val="Akapit z listą Znak"/>
    <w:aliases w:val="sw tekst Znak,1.Nagłówek Znak,L1 Znak,Numerowanie Znak,List Paragraph Znak,List Paragraph1 Znak,Akapit z listą5 Znak,Adresat stanowisko Znak,Akapit z listą BS Znak,CW_Lista Znak,Normalny1 Znak,Akapit z listą3 Znak,Wypunktowanie Znak"/>
    <w:basedOn w:val="Domylnaczcionkaakapitu"/>
    <w:link w:val="Akapitzlist"/>
    <w:uiPriority w:val="34"/>
    <w:qFormat/>
    <w:locked/>
    <w:rsid w:val="001E7C79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basedOn w:val="Normalny"/>
    <w:rsid w:val="001E7C79"/>
    <w:pPr>
      <w:autoSpaceDE w:val="0"/>
      <w:autoSpaceDN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/>
    </w:rPr>
  </w:style>
  <w:style w:type="paragraph" w:customStyle="1" w:styleId="Domylnie">
    <w:name w:val="Domyślnie"/>
    <w:rsid w:val="001E7C79"/>
    <w:pPr>
      <w:widowControl w:val="0"/>
      <w:suppressAutoHyphens/>
    </w:pPr>
    <w:rPr>
      <w:rFonts w:ascii="Times New Roman" w:eastAsia="Arial Unicode MS" w:hAnsi="Times New Roman" w:cs="Arial Unicode MS"/>
      <w:color w:val="000000"/>
      <w:kern w:val="1"/>
      <w:sz w:val="24"/>
      <w:szCs w:val="24"/>
      <w:u w:color="000000"/>
    </w:rPr>
  </w:style>
  <w:style w:type="paragraph" w:customStyle="1" w:styleId="pkt">
    <w:name w:val="pkt"/>
    <w:autoRedefine/>
    <w:rsid w:val="001E7C79"/>
    <w:pPr>
      <w:widowControl w:val="0"/>
      <w:suppressAutoHyphens/>
      <w:spacing w:before="60" w:after="60"/>
      <w:ind w:left="851" w:hanging="295"/>
      <w:jc w:val="both"/>
    </w:pPr>
    <w:rPr>
      <w:rFonts w:ascii="Times New Roman" w:eastAsia="Times New Roman" w:hAnsi="Times New Roman"/>
      <w:color w:val="000000"/>
      <w:kern w:val="1"/>
      <w:sz w:val="24"/>
      <w:szCs w:val="24"/>
      <w:u w:color="000000"/>
    </w:rPr>
  </w:style>
  <w:style w:type="paragraph" w:customStyle="1" w:styleId="Default0">
    <w:name w:val="Default"/>
    <w:basedOn w:val="Normalny"/>
    <w:rsid w:val="001E7C79"/>
    <w:pPr>
      <w:autoSpaceDE w:val="0"/>
      <w:autoSpaceDN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Tekstpodstawowy">
    <w:name w:val="Body Text"/>
    <w:aliases w:val="Tekst podstawowy Znak2,Tekst podstawowy Znak Znak2,Tekst podstawowy Znak1 Znak,Tekst podstawowy Znak1 Znak Znak Znak,Tekst podstawowy Znak Znak Znak Znak Znak Znak,Tekst podstawowy Znak Znak1 Znak Znak Znak"/>
    <w:basedOn w:val="Normalny"/>
    <w:link w:val="TekstpodstawowyZnak"/>
    <w:rsid w:val="001E7C79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aliases w:val="Tekst podstawowy Znak2 Znak,Tekst podstawowy Znak Znak2 Znak,Tekst podstawowy Znak1 Znak Znak,Tekst podstawowy Znak1 Znak Znak Znak Znak,Tekst podstawowy Znak Znak Znak Znak Znak Znak Znak"/>
    <w:basedOn w:val="Domylnaczcionkaakapitu"/>
    <w:link w:val="Tekstpodstawowy"/>
    <w:uiPriority w:val="99"/>
    <w:rsid w:val="001E7C79"/>
    <w:rPr>
      <w:rFonts w:ascii="Times New Roman" w:eastAsia="Times New Roman" w:hAnsi="Times New Roman"/>
      <w:sz w:val="20"/>
      <w:szCs w:val="20"/>
    </w:rPr>
  </w:style>
  <w:style w:type="paragraph" w:customStyle="1" w:styleId="Domylne">
    <w:name w:val="Domyślne"/>
    <w:rsid w:val="00CF114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bdr w:val="nil"/>
    </w:rPr>
  </w:style>
  <w:style w:type="numbering" w:customStyle="1" w:styleId="Numery">
    <w:name w:val="Numery"/>
    <w:rsid w:val="00CF114D"/>
  </w:style>
  <w:style w:type="paragraph" w:customStyle="1" w:styleId="Nagwekistopka">
    <w:name w:val="Nagłówek i stopka"/>
    <w:rsid w:val="001E5A98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  <w:bdr w:val="nil"/>
    </w:rPr>
  </w:style>
  <w:style w:type="character" w:customStyle="1" w:styleId="cze">
    <w:name w:val="Łącze"/>
    <w:rsid w:val="001E5A98"/>
    <w:rPr>
      <w:u w:val="single"/>
    </w:rPr>
  </w:style>
  <w:style w:type="character" w:customStyle="1" w:styleId="Hyperlink0">
    <w:name w:val="Hyperlink.0"/>
    <w:basedOn w:val="cze"/>
    <w:rsid w:val="001E5A98"/>
    <w:rPr>
      <w:sz w:val="16"/>
      <w:szCs w:val="16"/>
      <w:u w:val="single"/>
    </w:rPr>
  </w:style>
  <w:style w:type="numbering" w:customStyle="1" w:styleId="Punktor">
    <w:name w:val="Punktor"/>
    <w:rsid w:val="001E5A98"/>
    <w:pPr>
      <w:numPr>
        <w:numId w:val="2"/>
      </w:numPr>
    </w:pPr>
  </w:style>
  <w:style w:type="paragraph" w:customStyle="1" w:styleId="Style35">
    <w:name w:val="Style35"/>
    <w:basedOn w:val="Normalny"/>
    <w:rsid w:val="00607FA7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Domynie">
    <w:name w:val="Domy徑nie"/>
    <w:rsid w:val="00F2591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kern w:val="1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rsid w:val="00F25911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25911"/>
    <w:rPr>
      <w:rFonts w:ascii="Times New Roman" w:eastAsia="Times New Roman" w:hAnsi="Times New Roman"/>
      <w:sz w:val="20"/>
      <w:szCs w:val="20"/>
      <w:lang w:eastAsia="en-US"/>
    </w:rPr>
  </w:style>
  <w:style w:type="character" w:customStyle="1" w:styleId="BodytextArial">
    <w:name w:val="Body text + Arial"/>
    <w:aliases w:val="7,5 pt"/>
    <w:rsid w:val="00DC7BD7"/>
    <w:rPr>
      <w:rFonts w:ascii="Arial" w:hAnsi="Arial" w:cs="Arial"/>
      <w:spacing w:val="2"/>
      <w:sz w:val="15"/>
      <w:szCs w:val="15"/>
      <w:u w:val="none"/>
      <w:lang w:bidi="ar-SA"/>
    </w:rPr>
  </w:style>
  <w:style w:type="character" w:customStyle="1" w:styleId="BodytextArial1">
    <w:name w:val="Body text + Arial1"/>
    <w:aliases w:val="9,5 pt1"/>
    <w:rsid w:val="00DC7BD7"/>
    <w:rPr>
      <w:rFonts w:ascii="Arial" w:hAnsi="Arial" w:cs="Arial"/>
      <w:spacing w:val="2"/>
      <w:sz w:val="19"/>
      <w:szCs w:val="19"/>
      <w:u w:val="none"/>
      <w:lang w:bidi="ar-SA"/>
    </w:rPr>
  </w:style>
  <w:style w:type="paragraph" w:customStyle="1" w:styleId="Bodytext1">
    <w:name w:val="Body text1"/>
    <w:basedOn w:val="Normalny"/>
    <w:rsid w:val="00DC7BD7"/>
    <w:pPr>
      <w:widowControl w:val="0"/>
      <w:shd w:val="clear" w:color="auto" w:fill="FFFFFF"/>
      <w:spacing w:before="420" w:after="1200" w:line="240" w:lineRule="atLeast"/>
      <w:ind w:hanging="860"/>
    </w:pPr>
    <w:rPr>
      <w:rFonts w:ascii="Verdana" w:eastAsia="Times New Roman" w:hAnsi="Verdana"/>
      <w:spacing w:val="2"/>
      <w:sz w:val="18"/>
      <w:szCs w:val="18"/>
      <w:lang w:val="x-none" w:eastAsia="x-none"/>
    </w:rPr>
  </w:style>
  <w:style w:type="paragraph" w:customStyle="1" w:styleId="Bezodstpw1">
    <w:name w:val="Bez odstępów1"/>
    <w:link w:val="NoSpacingChar"/>
    <w:rsid w:val="00DC7BD7"/>
    <w:pPr>
      <w:tabs>
        <w:tab w:val="left" w:pos="284"/>
        <w:tab w:val="left" w:pos="1134"/>
        <w:tab w:val="left" w:pos="7088"/>
      </w:tabs>
    </w:pPr>
    <w:rPr>
      <w:rFonts w:ascii="Franklin Gothic Demi Cond" w:eastAsia="Times New Roman" w:hAnsi="Franklin Gothic Demi Cond"/>
      <w:sz w:val="18"/>
      <w:szCs w:val="18"/>
    </w:rPr>
  </w:style>
  <w:style w:type="character" w:customStyle="1" w:styleId="NoSpacingChar">
    <w:name w:val="No Spacing Char"/>
    <w:link w:val="Bezodstpw1"/>
    <w:locked/>
    <w:rsid w:val="00DC7BD7"/>
    <w:rPr>
      <w:rFonts w:ascii="Franklin Gothic Demi Cond" w:eastAsia="Times New Roman" w:hAnsi="Franklin Gothic Demi Cond"/>
      <w:sz w:val="18"/>
      <w:szCs w:val="18"/>
    </w:rPr>
  </w:style>
  <w:style w:type="character" w:customStyle="1" w:styleId="Bodytext81">
    <w:name w:val="Body text + 81"/>
    <w:rsid w:val="00DC7BD7"/>
    <w:rPr>
      <w:rFonts w:ascii="Arial" w:eastAsia="Gulim" w:hAnsi="Arial" w:cs="Arial"/>
      <w:i/>
      <w:iCs/>
      <w:strike w:val="0"/>
      <w:dstrike w:val="0"/>
      <w:spacing w:val="3"/>
      <w:sz w:val="17"/>
      <w:szCs w:val="17"/>
      <w:u w:val="none"/>
      <w:lang w:val="pl-PL" w:eastAsia="pl-PL" w:bidi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C67D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F830A4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character" w:customStyle="1" w:styleId="Nagwek1Znak">
    <w:name w:val="Nagłówek 1 Znak"/>
    <w:basedOn w:val="Domylnaczcionkaakapitu"/>
    <w:link w:val="Nagwek1"/>
    <w:rsid w:val="007C414E"/>
    <w:rPr>
      <w:rFonts w:ascii="Arial" w:eastAsia="Times New Roman" w:hAnsi="Arial"/>
      <w:b/>
      <w:szCs w:val="24"/>
    </w:rPr>
  </w:style>
  <w:style w:type="character" w:customStyle="1" w:styleId="Nagwek3Znak">
    <w:name w:val="Nagłówek 3 Znak"/>
    <w:basedOn w:val="Domylnaczcionkaakapitu"/>
    <w:link w:val="Nagwek3"/>
    <w:rsid w:val="007C414E"/>
    <w:rPr>
      <w:rFonts w:ascii="Arial Narrow" w:eastAsia="Times New Roman" w:hAnsi="Arial Narrow" w:cs="Arial"/>
      <w:b/>
      <w:bCs/>
      <w:szCs w:val="16"/>
    </w:rPr>
  </w:style>
  <w:style w:type="paragraph" w:customStyle="1" w:styleId="tekstinformacji">
    <w:name w:val="tekst informacji"/>
    <w:basedOn w:val="Normalny"/>
    <w:rsid w:val="007C414E"/>
    <w:pPr>
      <w:tabs>
        <w:tab w:val="left" w:pos="567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ytu">
    <w:name w:val="Title"/>
    <w:basedOn w:val="Normalny"/>
    <w:next w:val="Normalny"/>
    <w:link w:val="TytuZnak"/>
    <w:autoRedefine/>
    <w:qFormat/>
    <w:locked/>
    <w:rsid w:val="007C414E"/>
    <w:pPr>
      <w:spacing w:before="60" w:after="480" w:line="240" w:lineRule="auto"/>
      <w:outlineLvl w:val="0"/>
    </w:pPr>
    <w:rPr>
      <w:rFonts w:ascii="Arial" w:eastAsia="Times New Roman" w:hAnsi="Arial" w:cs="Arial"/>
      <w:b/>
      <w:kern w:val="28"/>
      <w:sz w:val="20"/>
      <w:szCs w:val="20"/>
      <w:lang w:val="en-GB" w:eastAsia="pl-PL"/>
    </w:rPr>
  </w:style>
  <w:style w:type="character" w:customStyle="1" w:styleId="TytuZnak">
    <w:name w:val="Tytuł Znak"/>
    <w:basedOn w:val="Domylnaczcionkaakapitu"/>
    <w:link w:val="Tytu"/>
    <w:rsid w:val="007C414E"/>
    <w:rPr>
      <w:rFonts w:ascii="Arial" w:eastAsia="Times New Roman" w:hAnsi="Arial" w:cs="Arial"/>
      <w:b/>
      <w:kern w:val="28"/>
      <w:sz w:val="20"/>
      <w:szCs w:val="20"/>
      <w:lang w:val="en-GB"/>
    </w:rPr>
  </w:style>
  <w:style w:type="paragraph" w:customStyle="1" w:styleId="adresat">
    <w:name w:val="adresat"/>
    <w:basedOn w:val="Normalny"/>
    <w:autoRedefine/>
    <w:rsid w:val="007C414E"/>
    <w:pPr>
      <w:tabs>
        <w:tab w:val="right" w:pos="793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7C414E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C414E"/>
    <w:rPr>
      <w:rFonts w:ascii="Times New Roman" w:eastAsia="Times New Roman" w:hAnsi="Times New Roman"/>
      <w:sz w:val="24"/>
      <w:szCs w:val="24"/>
    </w:rPr>
  </w:style>
  <w:style w:type="character" w:customStyle="1" w:styleId="st">
    <w:name w:val="st"/>
    <w:rsid w:val="007C414E"/>
  </w:style>
  <w:style w:type="paragraph" w:styleId="Tekstprzypisukocowego">
    <w:name w:val="endnote text"/>
    <w:basedOn w:val="Normalny"/>
    <w:link w:val="TekstprzypisukocowegoZnak"/>
    <w:uiPriority w:val="99"/>
    <w:qFormat/>
    <w:rsid w:val="007C414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7C414E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uiPriority w:val="99"/>
    <w:qFormat/>
    <w:rsid w:val="007C414E"/>
    <w:rPr>
      <w:vertAlign w:val="superscript"/>
    </w:rPr>
  </w:style>
  <w:style w:type="character" w:styleId="Odwoaniedokomentarza">
    <w:name w:val="annotation reference"/>
    <w:uiPriority w:val="99"/>
    <w:unhideWhenUsed/>
    <w:rsid w:val="007C414E"/>
    <w:rPr>
      <w:rFonts w:cs="Times New Roman"/>
      <w:sz w:val="16"/>
      <w:szCs w:val="16"/>
    </w:rPr>
  </w:style>
  <w:style w:type="character" w:customStyle="1" w:styleId="Domylnaczcionkaakapitu1">
    <w:name w:val="Domyślna czcionka akapitu1"/>
    <w:qFormat/>
    <w:rsid w:val="007C414E"/>
  </w:style>
  <w:style w:type="character" w:customStyle="1" w:styleId="e24kjd">
    <w:name w:val="e24kjd"/>
    <w:rsid w:val="007C414E"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7C414E"/>
    <w:pPr>
      <w:spacing w:after="160"/>
    </w:pPr>
    <w:rPr>
      <w:rFonts w:ascii="Calibri" w:eastAsia="Calibri" w:hAnsi="Calibri"/>
      <w:b/>
      <w:bCs/>
      <w:lang w:val="pl-PL"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7C414E"/>
    <w:rPr>
      <w:rFonts w:ascii="Arial" w:eastAsia="Times New Roman" w:hAnsi="Arial"/>
      <w:b/>
      <w:bCs/>
      <w:sz w:val="20"/>
      <w:szCs w:val="20"/>
      <w:lang w:val="de-DE"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210B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210BB"/>
    <w:rPr>
      <w:lang w:eastAsia="en-US"/>
    </w:rPr>
  </w:style>
  <w:style w:type="paragraph" w:customStyle="1" w:styleId="Bezformatowania">
    <w:name w:val="Bez formatowania"/>
    <w:rsid w:val="00897301"/>
    <w:pPr>
      <w:suppressAutoHyphens/>
    </w:pPr>
    <w:rPr>
      <w:rFonts w:ascii="Helvetica" w:eastAsia="SimSun" w:hAnsi="Helvetica" w:cs="Arial Unicode MS"/>
      <w:color w:val="000000"/>
      <w:kern w:val="2"/>
      <w:sz w:val="24"/>
      <w:szCs w:val="24"/>
      <w:lang w:eastAsia="hi-IN" w:bidi="hi-IN"/>
    </w:rPr>
  </w:style>
  <w:style w:type="character" w:customStyle="1" w:styleId="Nagwek2Znak">
    <w:name w:val="Nagłówek 2 Znak"/>
    <w:basedOn w:val="Domylnaczcionkaakapitu"/>
    <w:link w:val="Nagwek2"/>
    <w:rsid w:val="00306161"/>
    <w:rPr>
      <w:rFonts w:ascii="Tahoma" w:eastAsia="Times New Roman" w:hAnsi="Tahoma"/>
      <w:b/>
      <w:bCs/>
      <w:iCs/>
      <w:sz w:val="20"/>
      <w:szCs w:val="28"/>
      <w:lang w:eastAsia="en-US"/>
    </w:rPr>
  </w:style>
  <w:style w:type="character" w:customStyle="1" w:styleId="Nagwek5Znak">
    <w:name w:val="Nagłówek 5 Znak"/>
    <w:basedOn w:val="Domylnaczcionkaakapitu"/>
    <w:link w:val="Nagwek5"/>
    <w:rsid w:val="00306161"/>
    <w:rPr>
      <w:rFonts w:asciiTheme="majorHAnsi" w:eastAsiaTheme="majorEastAsia" w:hAnsiTheme="majorHAnsi" w:cstheme="majorBidi"/>
      <w:color w:val="365F91" w:themeColor="accent1" w:themeShade="BF"/>
      <w:sz w:val="20"/>
      <w:lang w:eastAsia="en-US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306161"/>
    <w:pPr>
      <w:spacing w:after="0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306161"/>
    <w:rPr>
      <w:rFonts w:ascii="Tahoma" w:hAnsi="Tahoma" w:cs="Tahoma"/>
      <w:sz w:val="16"/>
      <w:szCs w:val="16"/>
      <w:lang w:eastAsia="en-US"/>
    </w:rPr>
  </w:style>
  <w:style w:type="paragraph" w:customStyle="1" w:styleId="Domy3flnie">
    <w:name w:val="Domyś3flnie"/>
    <w:rsid w:val="00306161"/>
    <w:pPr>
      <w:autoSpaceDE w:val="0"/>
      <w:autoSpaceDN w:val="0"/>
      <w:adjustRightInd w:val="0"/>
    </w:pPr>
    <w:rPr>
      <w:rFonts w:ascii="Liberation Serif" w:eastAsiaTheme="minorHAnsi" w:hAnsi="Liberation Serif"/>
      <w:sz w:val="24"/>
      <w:szCs w:val="24"/>
      <w:lang w:eastAsia="en-US"/>
    </w:rPr>
  </w:style>
  <w:style w:type="paragraph" w:customStyle="1" w:styleId="Tekstpodstawowy31">
    <w:name w:val="Tekst podstawowy 31"/>
    <w:basedOn w:val="Normalny"/>
    <w:rsid w:val="00306161"/>
    <w:pPr>
      <w:widowControl w:val="0"/>
      <w:suppressAutoHyphens/>
      <w:spacing w:after="0" w:line="240" w:lineRule="auto"/>
      <w:jc w:val="both"/>
    </w:pPr>
    <w:rPr>
      <w:rFonts w:ascii="Tahoma" w:eastAsia="Times New Roman" w:hAnsi="Tahoma"/>
      <w:sz w:val="24"/>
      <w:szCs w:val="20"/>
      <w:lang w:eastAsia="ar-SA"/>
    </w:rPr>
  </w:style>
  <w:style w:type="character" w:styleId="Pogrubienie">
    <w:name w:val="Strong"/>
    <w:basedOn w:val="Domylnaczcionkaakapitu"/>
    <w:qFormat/>
    <w:locked/>
    <w:rsid w:val="003A55E8"/>
    <w:rPr>
      <w:b/>
      <w:bCs/>
    </w:rPr>
  </w:style>
  <w:style w:type="paragraph" w:customStyle="1" w:styleId="xmsolistparagraph">
    <w:name w:val="x_msolistparagraph"/>
    <w:basedOn w:val="Normalny"/>
    <w:rsid w:val="00043AEA"/>
    <w:pPr>
      <w:spacing w:after="0" w:line="240" w:lineRule="auto"/>
      <w:ind w:left="720"/>
    </w:pPr>
    <w:rPr>
      <w:rFonts w:cs="Calibri"/>
      <w:lang w:eastAsia="pl-PL"/>
    </w:rPr>
  </w:style>
  <w:style w:type="paragraph" w:customStyle="1" w:styleId="xmsonormal">
    <w:name w:val="x_msonormal"/>
    <w:basedOn w:val="Normalny"/>
    <w:rsid w:val="00AE6016"/>
    <w:pPr>
      <w:spacing w:after="0" w:line="240" w:lineRule="auto"/>
    </w:pPr>
    <w:rPr>
      <w:rFonts w:cs="Calibri"/>
      <w:lang w:eastAsia="pl-PL"/>
    </w:rPr>
  </w:style>
  <w:style w:type="character" w:customStyle="1" w:styleId="Nagwek4Znak">
    <w:name w:val="Nagłówek 4 Znak"/>
    <w:basedOn w:val="Domylnaczcionkaakapitu"/>
    <w:link w:val="Nagwek4"/>
    <w:rsid w:val="00E71DB5"/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character" w:customStyle="1" w:styleId="Nagwek8Znak">
    <w:name w:val="Nagłówek 8 Znak"/>
    <w:basedOn w:val="Domylnaczcionkaakapitu"/>
    <w:link w:val="Nagwek8"/>
    <w:rsid w:val="00E71DB5"/>
    <w:rPr>
      <w:rFonts w:ascii="Times New Roman" w:eastAsia="Times New Roman" w:hAnsi="Times New Roman"/>
      <w:i/>
      <w:iCs/>
      <w:sz w:val="24"/>
      <w:szCs w:val="24"/>
      <w:lang w:val="x-none" w:eastAsia="zh-CN"/>
    </w:rPr>
  </w:style>
  <w:style w:type="character" w:customStyle="1" w:styleId="Nagwek1Znak1">
    <w:name w:val="Nagłówek 1 Znak1"/>
    <w:rsid w:val="00E71DB5"/>
    <w:rPr>
      <w:rFonts w:eastAsia="Andale Sans UI" w:cs="Tahoma"/>
      <w:b/>
      <w:kern w:val="1"/>
      <w:sz w:val="24"/>
      <w:szCs w:val="24"/>
      <w:lang w:val="de-DE" w:eastAsia="fa-IR" w:bidi="fa-IR"/>
    </w:rPr>
  </w:style>
  <w:style w:type="character" w:customStyle="1" w:styleId="WW8Num4z0">
    <w:name w:val="WW8Num4z0"/>
    <w:rsid w:val="00E71DB5"/>
    <w:rPr>
      <w:rFonts w:ascii="Symbol" w:hAnsi="Symbol"/>
    </w:rPr>
  </w:style>
  <w:style w:type="character" w:customStyle="1" w:styleId="Znakinumeracji">
    <w:name w:val="Znaki numeracji"/>
    <w:rsid w:val="00E71DB5"/>
  </w:style>
  <w:style w:type="character" w:customStyle="1" w:styleId="Symbolewypunktowania">
    <w:name w:val="Symbole wypunktowania"/>
    <w:rsid w:val="00E71DB5"/>
    <w:rPr>
      <w:rFonts w:ascii="OpenSymbol" w:eastAsia="OpenSymbol" w:hAnsi="OpenSymbol" w:cs="OpenSymbol"/>
    </w:rPr>
  </w:style>
  <w:style w:type="character" w:customStyle="1" w:styleId="WW8Num10z0">
    <w:name w:val="WW8Num10z0"/>
    <w:rsid w:val="00E71DB5"/>
    <w:rPr>
      <w:rFonts w:ascii="Times New Roman" w:hAnsi="Times New Roman"/>
    </w:rPr>
  </w:style>
  <w:style w:type="character" w:customStyle="1" w:styleId="StopkaZnak1">
    <w:name w:val="Stopka Znak1"/>
    <w:basedOn w:val="Domylnaczcionkaakapitu1"/>
    <w:rsid w:val="00E71DB5"/>
  </w:style>
  <w:style w:type="character" w:customStyle="1" w:styleId="NagwekZnak1">
    <w:name w:val="Nagłówek Znak1"/>
    <w:basedOn w:val="Domylnaczcionkaakapitu1"/>
    <w:rsid w:val="00E71DB5"/>
  </w:style>
  <w:style w:type="character" w:customStyle="1" w:styleId="WWCharLFO6LVL1">
    <w:name w:val="WW_CharLFO6LVL1"/>
    <w:rsid w:val="00E71DB5"/>
    <w:rPr>
      <w:rFonts w:ascii="Symbol" w:hAnsi="Symbol"/>
    </w:rPr>
  </w:style>
  <w:style w:type="character" w:customStyle="1" w:styleId="WWCharLFO11LVL1">
    <w:name w:val="WW_CharLFO11LVL1"/>
    <w:rsid w:val="00E71DB5"/>
    <w:rPr>
      <w:rFonts w:ascii="Times New Roman" w:hAnsi="Times New Roman"/>
    </w:rPr>
  </w:style>
  <w:style w:type="character" w:customStyle="1" w:styleId="WWCharLFO15LVL1">
    <w:name w:val="WW_CharLFO15LVL1"/>
    <w:rsid w:val="00E71DB5"/>
    <w:rPr>
      <w:rFonts w:ascii="OpenSymbol" w:eastAsia="OpenSymbol" w:hAnsi="OpenSymbol" w:cs="OpenSymbol"/>
    </w:rPr>
  </w:style>
  <w:style w:type="character" w:customStyle="1" w:styleId="WWCharLFO15LVL2">
    <w:name w:val="WW_CharLFO15LVL2"/>
    <w:rsid w:val="00E71DB5"/>
    <w:rPr>
      <w:rFonts w:ascii="OpenSymbol" w:eastAsia="OpenSymbol" w:hAnsi="OpenSymbol" w:cs="OpenSymbol"/>
    </w:rPr>
  </w:style>
  <w:style w:type="character" w:customStyle="1" w:styleId="WWCharLFO15LVL3">
    <w:name w:val="WW_CharLFO15LVL3"/>
    <w:rsid w:val="00E71DB5"/>
    <w:rPr>
      <w:rFonts w:ascii="OpenSymbol" w:eastAsia="OpenSymbol" w:hAnsi="OpenSymbol" w:cs="OpenSymbol"/>
    </w:rPr>
  </w:style>
  <w:style w:type="character" w:customStyle="1" w:styleId="WWCharLFO15LVL4">
    <w:name w:val="WW_CharLFO15LVL4"/>
    <w:rsid w:val="00E71DB5"/>
    <w:rPr>
      <w:rFonts w:ascii="OpenSymbol" w:eastAsia="OpenSymbol" w:hAnsi="OpenSymbol" w:cs="OpenSymbol"/>
    </w:rPr>
  </w:style>
  <w:style w:type="character" w:customStyle="1" w:styleId="WWCharLFO15LVL5">
    <w:name w:val="WW_CharLFO15LVL5"/>
    <w:rsid w:val="00E71DB5"/>
    <w:rPr>
      <w:rFonts w:ascii="OpenSymbol" w:eastAsia="OpenSymbol" w:hAnsi="OpenSymbol" w:cs="OpenSymbol"/>
    </w:rPr>
  </w:style>
  <w:style w:type="character" w:customStyle="1" w:styleId="WWCharLFO15LVL6">
    <w:name w:val="WW_CharLFO15LVL6"/>
    <w:rsid w:val="00E71DB5"/>
    <w:rPr>
      <w:rFonts w:ascii="OpenSymbol" w:eastAsia="OpenSymbol" w:hAnsi="OpenSymbol" w:cs="OpenSymbol"/>
    </w:rPr>
  </w:style>
  <w:style w:type="character" w:customStyle="1" w:styleId="WWCharLFO15LVL7">
    <w:name w:val="WW_CharLFO15LVL7"/>
    <w:rsid w:val="00E71DB5"/>
    <w:rPr>
      <w:rFonts w:ascii="OpenSymbol" w:eastAsia="OpenSymbol" w:hAnsi="OpenSymbol" w:cs="OpenSymbol"/>
    </w:rPr>
  </w:style>
  <w:style w:type="character" w:customStyle="1" w:styleId="WWCharLFO15LVL8">
    <w:name w:val="WW_CharLFO15LVL8"/>
    <w:rsid w:val="00E71DB5"/>
    <w:rPr>
      <w:rFonts w:ascii="OpenSymbol" w:eastAsia="OpenSymbol" w:hAnsi="OpenSymbol" w:cs="OpenSymbol"/>
    </w:rPr>
  </w:style>
  <w:style w:type="character" w:customStyle="1" w:styleId="WWCharLFO15LVL9">
    <w:name w:val="WW_CharLFO15LVL9"/>
    <w:rsid w:val="00E71DB5"/>
    <w:rPr>
      <w:rFonts w:ascii="OpenSymbol" w:eastAsia="OpenSymbol" w:hAnsi="OpenSymbol" w:cs="OpenSymbol"/>
    </w:rPr>
  </w:style>
  <w:style w:type="character" w:customStyle="1" w:styleId="TekstpodstawowyZnak1">
    <w:name w:val="Tekst podstawowy Znak1"/>
    <w:rsid w:val="00E71DB5"/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Nagwek20">
    <w:name w:val="Nagłówek2"/>
    <w:basedOn w:val="Normalny"/>
    <w:next w:val="Tekstpodstawowy"/>
    <w:rsid w:val="00E71DB5"/>
    <w:pPr>
      <w:keepNext/>
      <w:widowControl w:val="0"/>
      <w:suppressAutoHyphens/>
      <w:spacing w:before="240" w:after="120" w:line="100" w:lineRule="atLeast"/>
      <w:textAlignment w:val="baseline"/>
    </w:pPr>
    <w:rPr>
      <w:rFonts w:ascii="Arial" w:eastAsia="MS PGothic" w:hAnsi="Arial" w:cs="Tahoma"/>
      <w:kern w:val="1"/>
      <w:sz w:val="28"/>
      <w:szCs w:val="28"/>
      <w:lang w:val="de-DE" w:eastAsia="fa-IR" w:bidi="fa-IR"/>
    </w:rPr>
  </w:style>
  <w:style w:type="paragraph" w:styleId="Lista">
    <w:name w:val="List"/>
    <w:basedOn w:val="Tekstpodstawowy"/>
    <w:rsid w:val="00E71DB5"/>
    <w:pPr>
      <w:widowControl w:val="0"/>
      <w:suppressAutoHyphens/>
      <w:spacing w:after="120" w:line="100" w:lineRule="atLeast"/>
      <w:jc w:val="left"/>
      <w:textAlignment w:val="baseline"/>
    </w:pPr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Podpis1">
    <w:name w:val="Podpis1"/>
    <w:basedOn w:val="Normalny"/>
    <w:rsid w:val="00E71DB5"/>
    <w:pPr>
      <w:widowControl w:val="0"/>
      <w:suppressLineNumbers/>
      <w:suppressAutoHyphens/>
      <w:spacing w:before="120" w:after="120" w:line="100" w:lineRule="atLeast"/>
      <w:textAlignment w:val="baseline"/>
    </w:pPr>
    <w:rPr>
      <w:rFonts w:ascii="Times New Roman" w:eastAsia="Andale Sans UI" w:hAnsi="Times New Roman" w:cs="Tahoma"/>
      <w:i/>
      <w:iCs/>
      <w:kern w:val="1"/>
      <w:sz w:val="24"/>
      <w:szCs w:val="24"/>
      <w:lang w:val="de-DE" w:eastAsia="fa-IR" w:bidi="fa-IR"/>
    </w:rPr>
  </w:style>
  <w:style w:type="paragraph" w:customStyle="1" w:styleId="Indeks">
    <w:name w:val="Indeks"/>
    <w:basedOn w:val="Normalny"/>
    <w:qFormat/>
    <w:rsid w:val="00E71DB5"/>
    <w:pPr>
      <w:widowControl w:val="0"/>
      <w:suppressLineNumbers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Tekstpodstawowywcity31">
    <w:name w:val="Tekst podstawowy wcięty 31"/>
    <w:basedOn w:val="Normalny"/>
    <w:rsid w:val="00E71DB5"/>
    <w:pPr>
      <w:widowControl w:val="0"/>
      <w:suppressAutoHyphens/>
      <w:spacing w:after="0" w:line="100" w:lineRule="atLeast"/>
      <w:ind w:left="284" w:hanging="284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StopkaZnak2">
    <w:name w:val="Stopka Znak2"/>
    <w:semiHidden/>
    <w:rsid w:val="00E71DB5"/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Zawartotabeli">
    <w:name w:val="Zawartość tabeli"/>
    <w:basedOn w:val="Akapitzlist"/>
    <w:qFormat/>
    <w:rsid w:val="00E71DB5"/>
    <w:pPr>
      <w:widowControl w:val="0"/>
      <w:suppressLineNumbers/>
      <w:suppressAutoHyphens/>
      <w:spacing w:line="100" w:lineRule="atLeast"/>
      <w:ind w:left="0"/>
      <w:contextualSpacing w:val="0"/>
    </w:pPr>
    <w:rPr>
      <w:rFonts w:eastAsia="SimSun" w:cs="Mangal"/>
      <w:kern w:val="1"/>
      <w:lang w:eastAsia="hi-IN" w:bidi="hi-IN"/>
    </w:rPr>
  </w:style>
  <w:style w:type="paragraph" w:customStyle="1" w:styleId="Nagwektabeli">
    <w:name w:val="Nagłówek tabeli"/>
    <w:basedOn w:val="Zawartotabeli"/>
    <w:qFormat/>
    <w:rsid w:val="00E71DB5"/>
    <w:pPr>
      <w:jc w:val="center"/>
    </w:pPr>
    <w:rPr>
      <w:b/>
      <w:bCs/>
    </w:rPr>
  </w:style>
  <w:style w:type="paragraph" w:customStyle="1" w:styleId="Nagwek10">
    <w:name w:val="Nagłówek1"/>
    <w:basedOn w:val="Akapitzlist"/>
    <w:next w:val="Tekstpodstawowy1"/>
    <w:rsid w:val="00E71DB5"/>
    <w:pPr>
      <w:keepNext/>
      <w:widowControl w:val="0"/>
      <w:suppressAutoHyphens/>
      <w:spacing w:before="240" w:after="120" w:line="100" w:lineRule="atLeast"/>
      <w:ind w:left="0"/>
      <w:contextualSpacing w:val="0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customStyle="1" w:styleId="Tekstpodstawowy1">
    <w:name w:val="Tekst podstawowy1"/>
    <w:basedOn w:val="Akapitzlist"/>
    <w:rsid w:val="00E71DB5"/>
    <w:pPr>
      <w:widowControl w:val="0"/>
      <w:suppressAutoHyphens/>
      <w:spacing w:after="120" w:line="100" w:lineRule="atLeast"/>
      <w:ind w:left="0"/>
      <w:contextualSpacing w:val="0"/>
      <w:textAlignment w:val="baseline"/>
    </w:pPr>
    <w:rPr>
      <w:rFonts w:eastAsia="Andale Sans UI" w:cs="Tahoma"/>
      <w:kern w:val="1"/>
      <w:lang w:val="de-DE" w:eastAsia="fa-IR" w:bidi="fa-IR"/>
    </w:rPr>
  </w:style>
  <w:style w:type="paragraph" w:styleId="Spistreci1">
    <w:name w:val="toc 1"/>
    <w:basedOn w:val="Normalny"/>
    <w:next w:val="Normalny"/>
    <w:locked/>
    <w:rsid w:val="00E71DB5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Numerstrony">
    <w:name w:val="page number"/>
    <w:basedOn w:val="Domylnaczcionkaakapitu"/>
    <w:rsid w:val="00E71DB5"/>
  </w:style>
  <w:style w:type="paragraph" w:customStyle="1" w:styleId="Tekstkomentarza1">
    <w:name w:val="Tekst komentarza1"/>
    <w:basedOn w:val="Normalny"/>
    <w:rsid w:val="00E71DB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rsid w:val="00E71DB5"/>
    <w:pPr>
      <w:widowControl w:val="0"/>
      <w:suppressAutoHyphens/>
      <w:spacing w:after="120" w:line="100" w:lineRule="atLeast"/>
      <w:ind w:left="283"/>
      <w:textAlignment w:val="baseline"/>
    </w:pPr>
    <w:rPr>
      <w:rFonts w:ascii="Times New Roman" w:eastAsia="Andale Sans UI" w:hAnsi="Times New Roman" w:cs="Tahoma"/>
      <w:kern w:val="1"/>
      <w:sz w:val="16"/>
      <w:szCs w:val="16"/>
      <w:lang w:val="de-DE" w:eastAsia="fa-IR" w:bidi="fa-IR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71DB5"/>
    <w:rPr>
      <w:rFonts w:ascii="Times New Roman" w:eastAsia="Andale Sans UI" w:hAnsi="Times New Roman" w:cs="Tahoma"/>
      <w:kern w:val="1"/>
      <w:sz w:val="16"/>
      <w:szCs w:val="16"/>
      <w:lang w:val="de-DE" w:eastAsia="fa-IR" w:bidi="fa-IR"/>
    </w:rPr>
  </w:style>
  <w:style w:type="paragraph" w:customStyle="1" w:styleId="Nagwek30">
    <w:name w:val="Nagłówek3"/>
    <w:basedOn w:val="Normalny"/>
    <w:rsid w:val="00E71DB5"/>
    <w:pPr>
      <w:widowControl w:val="0"/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E71DB5"/>
    <w:pPr>
      <w:spacing w:after="120"/>
    </w:pPr>
    <w:rPr>
      <w:rFonts w:eastAsia="Andale Sans UI"/>
      <w:lang w:val="de-DE" w:eastAsia="ja-JP" w:bidi="fa-IR"/>
    </w:rPr>
  </w:style>
  <w:style w:type="paragraph" w:customStyle="1" w:styleId="Nagwek11">
    <w:name w:val="Nagłówek 11"/>
    <w:basedOn w:val="Standard"/>
    <w:next w:val="Standard"/>
    <w:rsid w:val="00E71DB5"/>
    <w:pPr>
      <w:keepNext/>
      <w:jc w:val="center"/>
      <w:outlineLvl w:val="0"/>
    </w:pPr>
    <w:rPr>
      <w:rFonts w:eastAsia="Andale Sans UI"/>
      <w:b/>
      <w:lang w:val="de-DE" w:eastAsia="ja-JP" w:bidi="fa-IR"/>
    </w:rPr>
  </w:style>
  <w:style w:type="character" w:customStyle="1" w:styleId="Internetlink">
    <w:name w:val="Internet link"/>
    <w:rsid w:val="00E71DB5"/>
    <w:rPr>
      <w:color w:val="0000FF"/>
      <w:u w:val="single"/>
    </w:rPr>
  </w:style>
  <w:style w:type="paragraph" w:customStyle="1" w:styleId="Nagwek31">
    <w:name w:val="Nagłówek 31"/>
    <w:basedOn w:val="Standard"/>
    <w:next w:val="Standard"/>
    <w:rsid w:val="00E71DB5"/>
    <w:pPr>
      <w:keepNext/>
      <w:jc w:val="right"/>
      <w:outlineLvl w:val="2"/>
    </w:pPr>
    <w:rPr>
      <w:rFonts w:eastAsia="Andale Sans UI"/>
      <w:b/>
      <w:sz w:val="28"/>
      <w:lang w:val="de-DE" w:eastAsia="ja-JP" w:bidi="fa-IR"/>
    </w:rPr>
  </w:style>
  <w:style w:type="paragraph" w:customStyle="1" w:styleId="Tabelapozycja">
    <w:name w:val="Tabela pozycja"/>
    <w:basedOn w:val="Standard"/>
    <w:rsid w:val="00E71DB5"/>
    <w:rPr>
      <w:rFonts w:ascii="Arial" w:eastAsia="MS Outlook" w:hAnsi="Arial"/>
      <w:lang w:val="de-DE" w:eastAsia="ja-JP" w:bidi="fa-IR"/>
    </w:rPr>
  </w:style>
  <w:style w:type="character" w:styleId="UyteHipercze">
    <w:name w:val="FollowedHyperlink"/>
    <w:rsid w:val="00E71DB5"/>
    <w:rPr>
      <w:color w:val="800080"/>
      <w:u w:val="single"/>
    </w:rPr>
  </w:style>
  <w:style w:type="paragraph" w:customStyle="1" w:styleId="Styl">
    <w:name w:val="Styl"/>
    <w:rsid w:val="00E71DB5"/>
    <w:pPr>
      <w:widowControl w:val="0"/>
      <w:suppressAutoHyphens/>
      <w:autoSpaceDE w:val="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Styl2">
    <w:name w:val="Styl 2"/>
    <w:basedOn w:val="Normalny"/>
    <w:next w:val="Normalny"/>
    <w:rsid w:val="00E71DB5"/>
    <w:pPr>
      <w:widowControl w:val="0"/>
      <w:tabs>
        <w:tab w:val="num" w:pos="360"/>
        <w:tab w:val="center" w:pos="851"/>
      </w:tabs>
      <w:suppressAutoHyphens/>
      <w:spacing w:before="120" w:after="120" w:line="100" w:lineRule="atLeast"/>
      <w:ind w:left="360"/>
      <w:jc w:val="center"/>
    </w:pPr>
    <w:rPr>
      <w:rFonts w:ascii="Tahoma" w:eastAsia="Times New Roman" w:hAnsi="Tahoma" w:cs="Tahoma"/>
      <w:b/>
      <w:kern w:val="2"/>
      <w:szCs w:val="24"/>
      <w:lang w:val="en-US" w:eastAsia="fa-IR" w:bidi="fa-IR"/>
    </w:rPr>
  </w:style>
  <w:style w:type="numbering" w:customStyle="1" w:styleId="WW8Num16">
    <w:name w:val="WW8Num16"/>
    <w:basedOn w:val="Bezlisty"/>
    <w:rsid w:val="00E71DB5"/>
  </w:style>
  <w:style w:type="paragraph" w:customStyle="1" w:styleId="TableContents">
    <w:name w:val="Table Contents"/>
    <w:basedOn w:val="Standard"/>
    <w:rsid w:val="00E71DB5"/>
    <w:pPr>
      <w:suppressLineNumbers/>
    </w:pPr>
    <w:rPr>
      <w:rFonts w:eastAsia="Andale Sans UI"/>
      <w:lang w:val="en-US" w:eastAsia="en-US" w:bidi="en-US"/>
    </w:rPr>
  </w:style>
  <w:style w:type="paragraph" w:customStyle="1" w:styleId="Tabela">
    <w:name w:val="Tabela"/>
    <w:basedOn w:val="Podpis1"/>
    <w:rsid w:val="00E71DB5"/>
    <w:pPr>
      <w:spacing w:line="240" w:lineRule="auto"/>
      <w:textAlignment w:val="auto"/>
    </w:pPr>
    <w:rPr>
      <w:rFonts w:eastAsia="SimSun" w:cs="Mangal"/>
      <w:lang w:val="pl-PL" w:eastAsia="hi-IN" w:bidi="hi-IN"/>
    </w:rPr>
  </w:style>
  <w:style w:type="paragraph" w:customStyle="1" w:styleId="ft04p1">
    <w:name w:val="ft04p1"/>
    <w:basedOn w:val="Normalny"/>
    <w:rsid w:val="00E71D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E71DB5"/>
    <w:rPr>
      <w:b/>
      <w:i/>
      <w:spacing w:val="0"/>
    </w:rPr>
  </w:style>
  <w:style w:type="character" w:styleId="Odwoanieprzypisudolnego">
    <w:name w:val="footnote reference"/>
    <w:uiPriority w:val="99"/>
    <w:semiHidden/>
    <w:unhideWhenUsed/>
    <w:rsid w:val="00E71DB5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E71DB5"/>
    <w:pPr>
      <w:numPr>
        <w:numId w:val="4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E71DB5"/>
    <w:pPr>
      <w:numPr>
        <w:numId w:val="5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E71DB5"/>
    <w:pPr>
      <w:numPr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71DB5"/>
    <w:pPr>
      <w:numPr>
        <w:ilvl w:val="1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71DB5"/>
    <w:pPr>
      <w:numPr>
        <w:ilvl w:val="2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71DB5"/>
    <w:pPr>
      <w:numPr>
        <w:ilvl w:val="3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table" w:customStyle="1" w:styleId="Tabela-Siatka1">
    <w:name w:val="Tabela - Siatka1"/>
    <w:basedOn w:val="Standardowy"/>
    <w:next w:val="Tabela-Siatka"/>
    <w:uiPriority w:val="59"/>
    <w:rsid w:val="00E71DB5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E71DB5"/>
  </w:style>
  <w:style w:type="paragraph" w:customStyle="1" w:styleId="StylSIWZv3">
    <w:name w:val="Styl SIWZ v3"/>
    <w:basedOn w:val="Akapitzlist"/>
    <w:qFormat/>
    <w:rsid w:val="00E71DB5"/>
    <w:pPr>
      <w:numPr>
        <w:numId w:val="7"/>
      </w:numPr>
      <w:tabs>
        <w:tab w:val="clear" w:pos="360"/>
      </w:tabs>
      <w:spacing w:before="120" w:after="240" w:line="276" w:lineRule="auto"/>
      <w:ind w:left="432" w:hanging="432"/>
      <w:contextualSpacing w:val="0"/>
      <w:jc w:val="both"/>
    </w:pPr>
    <w:rPr>
      <w:rFonts w:ascii="Calibri" w:eastAsia="Calibri" w:hAnsi="Calibri" w:cs="Calibri"/>
      <w:b/>
      <w:lang w:eastAsia="en-US"/>
    </w:rPr>
  </w:style>
  <w:style w:type="table" w:customStyle="1" w:styleId="Tabela-Siatka2">
    <w:name w:val="Tabela - Siatka2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71DB5"/>
  </w:style>
  <w:style w:type="character" w:customStyle="1" w:styleId="czeinternetowe">
    <w:name w:val="Łącze internetowe"/>
    <w:uiPriority w:val="99"/>
    <w:rsid w:val="00E71DB5"/>
    <w:rPr>
      <w:rFonts w:cs="Times New Roman"/>
      <w:color w:val="0000FF"/>
      <w:u w:val="single"/>
    </w:rPr>
  </w:style>
  <w:style w:type="character" w:customStyle="1" w:styleId="Stylwiadomocie-mail161">
    <w:name w:val="Styl wiadomości e-mail 161"/>
    <w:semiHidden/>
    <w:qFormat/>
    <w:rsid w:val="00E71DB5"/>
    <w:rPr>
      <w:rFonts w:ascii="Verdana" w:hAnsi="Verdana" w:cs="Tahoma"/>
      <w:color w:val="00000A"/>
      <w:sz w:val="20"/>
      <w:szCs w:val="20"/>
      <w:u w:val="none"/>
      <w:effect w:val="none"/>
    </w:rPr>
  </w:style>
  <w:style w:type="character" w:customStyle="1" w:styleId="FontStyle11">
    <w:name w:val="Font Style11"/>
    <w:qFormat/>
    <w:rsid w:val="00E71DB5"/>
    <w:rPr>
      <w:rFonts w:ascii="Times New Roman" w:hAnsi="Times New Roman" w:cs="Times New Roman"/>
      <w:color w:val="000000"/>
      <w:sz w:val="22"/>
    </w:rPr>
  </w:style>
  <w:style w:type="character" w:customStyle="1" w:styleId="ListLabel1">
    <w:name w:val="ListLabel 1"/>
    <w:qFormat/>
    <w:rsid w:val="00E71DB5"/>
    <w:rPr>
      <w:rFonts w:cs="Times New Roman"/>
      <w:b w:val="0"/>
    </w:rPr>
  </w:style>
  <w:style w:type="character" w:customStyle="1" w:styleId="ListLabel2">
    <w:name w:val="ListLabel 2"/>
    <w:qFormat/>
    <w:rsid w:val="00E71DB5"/>
    <w:rPr>
      <w:rFonts w:cs="Times New Roman"/>
      <w:b/>
    </w:rPr>
  </w:style>
  <w:style w:type="character" w:customStyle="1" w:styleId="ListLabel3">
    <w:name w:val="ListLabel 3"/>
    <w:qFormat/>
    <w:rsid w:val="00E71DB5"/>
    <w:rPr>
      <w:rFonts w:cs="Times New Roman"/>
    </w:rPr>
  </w:style>
  <w:style w:type="paragraph" w:customStyle="1" w:styleId="Legenda1">
    <w:name w:val="Legenda1"/>
    <w:basedOn w:val="Normalny"/>
    <w:qFormat/>
    <w:rsid w:val="00E71DB5"/>
    <w:pPr>
      <w:suppressLineNumbers/>
      <w:suppressAutoHyphens/>
      <w:spacing w:before="120" w:after="120" w:line="240" w:lineRule="auto"/>
    </w:pPr>
    <w:rPr>
      <w:rFonts w:ascii="Arial" w:eastAsia="Batang" w:hAnsi="Arial" w:cs="Mangal"/>
      <w:i/>
      <w:iCs/>
      <w:color w:val="00000A"/>
      <w:sz w:val="24"/>
      <w:szCs w:val="24"/>
      <w:lang w:eastAsia="pl-PL"/>
    </w:rPr>
  </w:style>
  <w:style w:type="paragraph" w:customStyle="1" w:styleId="Stopka1">
    <w:name w:val="Stopka1"/>
    <w:basedOn w:val="Normalny"/>
    <w:uiPriority w:val="99"/>
    <w:rsid w:val="00E71DB5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61">
    <w:name w:val="WW8Num161"/>
    <w:basedOn w:val="Bezlisty"/>
    <w:rsid w:val="00E71DB5"/>
    <w:pPr>
      <w:numPr>
        <w:numId w:val="8"/>
      </w:numPr>
    </w:pPr>
  </w:style>
  <w:style w:type="numbering" w:customStyle="1" w:styleId="WW8Num162">
    <w:name w:val="WW8Num162"/>
    <w:basedOn w:val="Bezlisty"/>
    <w:rsid w:val="00E71DB5"/>
  </w:style>
  <w:style w:type="numbering" w:customStyle="1" w:styleId="WW8Num163">
    <w:name w:val="WW8Num163"/>
    <w:basedOn w:val="Bezlisty"/>
    <w:rsid w:val="00E71DB5"/>
  </w:style>
  <w:style w:type="numbering" w:customStyle="1" w:styleId="WW8Num164">
    <w:name w:val="WW8Num164"/>
    <w:basedOn w:val="Bezlisty"/>
    <w:rsid w:val="00E71DB5"/>
  </w:style>
  <w:style w:type="numbering" w:customStyle="1" w:styleId="Bezlisty3">
    <w:name w:val="Bez listy3"/>
    <w:next w:val="Bezlisty"/>
    <w:semiHidden/>
    <w:rsid w:val="00E71DB5"/>
  </w:style>
  <w:style w:type="table" w:customStyle="1" w:styleId="Tabela-Siatka9">
    <w:name w:val="Tabela - Siatka9"/>
    <w:basedOn w:val="Standardowy"/>
    <w:next w:val="Tabela-Siatka"/>
    <w:rsid w:val="00E71DB5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mylnaczcionkaakapitu2">
    <w:name w:val="Domyślna czcionka akapitu2"/>
    <w:rsid w:val="00E71DB5"/>
  </w:style>
  <w:style w:type="character" w:customStyle="1" w:styleId="NagwekZnak2">
    <w:name w:val="Nagłówek Znak2"/>
    <w:uiPriority w:val="99"/>
    <w:rsid w:val="00E71DB5"/>
    <w:rPr>
      <w:rFonts w:eastAsia="Andale Sans UI" w:cs="Tahoma"/>
      <w:kern w:val="1"/>
      <w:sz w:val="24"/>
      <w:szCs w:val="24"/>
      <w:lang w:val="de-DE" w:eastAsia="fa-IR" w:bidi="fa-IR"/>
    </w:rPr>
  </w:style>
  <w:style w:type="paragraph" w:styleId="Tekstpodstawowy2">
    <w:name w:val="Body Text 2"/>
    <w:basedOn w:val="Normalny"/>
    <w:link w:val="Tekstpodstawowy2Znak"/>
    <w:rsid w:val="00E71DB5"/>
    <w:pPr>
      <w:spacing w:after="120" w:line="48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71DB5"/>
    <w:rPr>
      <w:rFonts w:ascii="Times New Roman" w:eastAsia="Times New Roman" w:hAnsi="Times New Roman"/>
      <w:sz w:val="24"/>
      <w:szCs w:val="20"/>
      <w:lang w:val="x-none" w:eastAsia="x-none"/>
    </w:rPr>
  </w:style>
  <w:style w:type="paragraph" w:customStyle="1" w:styleId="BodyText21">
    <w:name w:val="Body Text 21"/>
    <w:basedOn w:val="Normalny"/>
    <w:rsid w:val="00E71DB5"/>
    <w:pPr>
      <w:widowControl w:val="0"/>
      <w:suppressAutoHyphens/>
      <w:spacing w:after="0" w:line="36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Listanumerowana1">
    <w:name w:val="Lista numerowana1"/>
    <w:basedOn w:val="Normalny"/>
    <w:rsid w:val="00E71DB5"/>
    <w:pPr>
      <w:widowControl w:val="0"/>
      <w:numPr>
        <w:numId w:val="15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ar-SA"/>
    </w:rPr>
  </w:style>
  <w:style w:type="numbering" w:customStyle="1" w:styleId="11111112">
    <w:name w:val="1 / 1.1 / 1.1.112"/>
    <w:rsid w:val="00E71DB5"/>
    <w:pPr>
      <w:numPr>
        <w:numId w:val="15"/>
      </w:numPr>
    </w:pPr>
  </w:style>
  <w:style w:type="paragraph" w:customStyle="1" w:styleId="WW-Tekstpodstawowy2">
    <w:name w:val="WW-Tekst podstawowy 2"/>
    <w:basedOn w:val="Normalny"/>
    <w:uiPriority w:val="99"/>
    <w:rsid w:val="00E71DB5"/>
    <w:pPr>
      <w:widowControl w:val="0"/>
      <w:pBdr>
        <w:top w:val="single" w:sz="2" w:space="1" w:color="000000"/>
        <w:left w:val="single" w:sz="2" w:space="1" w:color="000000"/>
        <w:bottom w:val="single" w:sz="2" w:space="0" w:color="000000"/>
        <w:right w:val="single" w:sz="2" w:space="3" w:color="000000"/>
      </w:pBdr>
      <w:suppressAutoHyphens/>
      <w:spacing w:after="0" w:line="480" w:lineRule="auto"/>
      <w:jc w:val="center"/>
    </w:pPr>
    <w:rPr>
      <w:rFonts w:ascii="Arial" w:eastAsia="Times New Roman" w:hAnsi="Arial" w:cs="Arial"/>
      <w:lang w:eastAsia="ar-SA"/>
    </w:rPr>
  </w:style>
  <w:style w:type="numbering" w:customStyle="1" w:styleId="WW8Num60">
    <w:name w:val="WW8Num60"/>
    <w:basedOn w:val="Bezlisty"/>
    <w:rsid w:val="00E71DB5"/>
    <w:pPr>
      <w:numPr>
        <w:numId w:val="93"/>
      </w:numPr>
    </w:pPr>
  </w:style>
  <w:style w:type="numbering" w:customStyle="1" w:styleId="WW8Num62">
    <w:name w:val="WW8Num62"/>
    <w:basedOn w:val="Bezlisty"/>
    <w:rsid w:val="00E71DB5"/>
    <w:pPr>
      <w:numPr>
        <w:numId w:val="94"/>
      </w:numPr>
    </w:pPr>
  </w:style>
  <w:style w:type="numbering" w:customStyle="1" w:styleId="Bezlisty4">
    <w:name w:val="Bez listy4"/>
    <w:next w:val="Bezlisty"/>
    <w:uiPriority w:val="99"/>
    <w:semiHidden/>
    <w:unhideWhenUsed/>
    <w:rsid w:val="00E71DB5"/>
  </w:style>
  <w:style w:type="table" w:customStyle="1" w:styleId="TableNormal">
    <w:name w:val="Table Normal"/>
    <w:rsid w:val="00E71DB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bsatzTableFormat">
    <w:name w:val="AbsatzTableFormat"/>
    <w:rsid w:val="00E71DB5"/>
    <w:pPr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numbering" w:customStyle="1" w:styleId="WW8Num110">
    <w:name w:val="WW8Num110"/>
    <w:basedOn w:val="Bezlisty"/>
    <w:rsid w:val="00E71DB5"/>
    <w:pPr>
      <w:numPr>
        <w:numId w:val="19"/>
      </w:numPr>
    </w:pPr>
  </w:style>
  <w:style w:type="numbering" w:customStyle="1" w:styleId="WW8Num911">
    <w:name w:val="WW8Num911"/>
    <w:basedOn w:val="Bezlisty"/>
    <w:rsid w:val="00E71DB5"/>
    <w:pPr>
      <w:numPr>
        <w:numId w:val="20"/>
      </w:numPr>
    </w:pPr>
  </w:style>
  <w:style w:type="numbering" w:customStyle="1" w:styleId="WW8Num98">
    <w:name w:val="WW8Num98"/>
    <w:basedOn w:val="Bezlisty"/>
    <w:rsid w:val="00E71DB5"/>
    <w:pPr>
      <w:numPr>
        <w:numId w:val="21"/>
      </w:numPr>
    </w:pPr>
  </w:style>
  <w:style w:type="numbering" w:customStyle="1" w:styleId="WW8Num36">
    <w:name w:val="WW8Num36"/>
    <w:basedOn w:val="Bezlisty"/>
    <w:rsid w:val="00E71DB5"/>
    <w:pPr>
      <w:numPr>
        <w:numId w:val="22"/>
      </w:numPr>
    </w:pPr>
  </w:style>
  <w:style w:type="numbering" w:customStyle="1" w:styleId="WW8Num22">
    <w:name w:val="WW8Num22"/>
    <w:basedOn w:val="Bezlisty"/>
    <w:rsid w:val="00E71DB5"/>
    <w:pPr>
      <w:numPr>
        <w:numId w:val="23"/>
      </w:numPr>
    </w:pPr>
  </w:style>
  <w:style w:type="numbering" w:customStyle="1" w:styleId="WW8Num82">
    <w:name w:val="WW8Num82"/>
    <w:basedOn w:val="Bezlisty"/>
    <w:rsid w:val="00E71DB5"/>
    <w:pPr>
      <w:numPr>
        <w:numId w:val="24"/>
      </w:numPr>
    </w:pPr>
  </w:style>
  <w:style w:type="numbering" w:customStyle="1" w:styleId="WW8Num91">
    <w:name w:val="WW8Num91"/>
    <w:basedOn w:val="Bezlisty"/>
    <w:rsid w:val="00E71DB5"/>
    <w:pPr>
      <w:numPr>
        <w:numId w:val="25"/>
      </w:numPr>
    </w:pPr>
  </w:style>
  <w:style w:type="numbering" w:customStyle="1" w:styleId="Bezlisty5">
    <w:name w:val="Bez listy5"/>
    <w:next w:val="Bezlisty"/>
    <w:uiPriority w:val="99"/>
    <w:semiHidden/>
    <w:unhideWhenUsed/>
    <w:rsid w:val="00E71DB5"/>
  </w:style>
  <w:style w:type="character" w:customStyle="1" w:styleId="WW8Num2z0">
    <w:name w:val="WW8Num2z0"/>
    <w:rsid w:val="00E71DB5"/>
    <w:rPr>
      <w:rFonts w:ascii="Wingdings" w:hAnsi="Wingdings"/>
    </w:rPr>
  </w:style>
  <w:style w:type="character" w:customStyle="1" w:styleId="WW8Num3z0">
    <w:name w:val="WW8Num3z0"/>
    <w:rsid w:val="00E71DB5"/>
    <w:rPr>
      <w:rFonts w:ascii="Times New Roman" w:hAnsi="Times New Roman"/>
      <w:b w:val="0"/>
      <w:i w:val="0"/>
      <w:sz w:val="24"/>
      <w:u w:val="none"/>
    </w:rPr>
  </w:style>
  <w:style w:type="character" w:customStyle="1" w:styleId="WW8Num9z0">
    <w:name w:val="WW8Num9z0"/>
    <w:rsid w:val="00E71DB5"/>
    <w:rPr>
      <w:rFonts w:ascii="Symbol" w:hAnsi="Symbol"/>
      <w:color w:val="000000"/>
    </w:rPr>
  </w:style>
  <w:style w:type="character" w:customStyle="1" w:styleId="Absatz-Standardschriftart">
    <w:name w:val="Absatz-Standardschriftart"/>
    <w:rsid w:val="00E71DB5"/>
  </w:style>
  <w:style w:type="character" w:customStyle="1" w:styleId="WW8Num7z0">
    <w:name w:val="WW8Num7z0"/>
    <w:rsid w:val="00E71DB5"/>
    <w:rPr>
      <w:rFonts w:ascii="Symbol" w:hAnsi="Symbol"/>
      <w:color w:val="000000"/>
    </w:rPr>
  </w:style>
  <w:style w:type="character" w:customStyle="1" w:styleId="WW-Absatz-Standardschriftart">
    <w:name w:val="WW-Absatz-Standardschriftart"/>
    <w:rsid w:val="00E71DB5"/>
  </w:style>
  <w:style w:type="character" w:customStyle="1" w:styleId="WW-Absatz-Standardschriftart1">
    <w:name w:val="WW-Absatz-Standardschriftart1"/>
    <w:rsid w:val="00E71DB5"/>
  </w:style>
  <w:style w:type="character" w:customStyle="1" w:styleId="WW-Absatz-Standardschriftart11">
    <w:name w:val="WW-Absatz-Standardschriftart11"/>
    <w:rsid w:val="00E71DB5"/>
  </w:style>
  <w:style w:type="character" w:customStyle="1" w:styleId="WW-Absatz-Standardschriftart111">
    <w:name w:val="WW-Absatz-Standardschriftart111"/>
    <w:rsid w:val="00E71DB5"/>
  </w:style>
  <w:style w:type="character" w:customStyle="1" w:styleId="WW-Absatz-Standardschriftart1111">
    <w:name w:val="WW-Absatz-Standardschriftart1111"/>
    <w:rsid w:val="00E71DB5"/>
  </w:style>
  <w:style w:type="character" w:customStyle="1" w:styleId="WW-Absatz-Standardschriftart11111">
    <w:name w:val="WW-Absatz-Standardschriftart11111"/>
    <w:rsid w:val="00E71DB5"/>
  </w:style>
  <w:style w:type="character" w:customStyle="1" w:styleId="WW-Absatz-Standardschriftart111111">
    <w:name w:val="WW-Absatz-Standardschriftart111111"/>
    <w:rsid w:val="00E71DB5"/>
  </w:style>
  <w:style w:type="character" w:customStyle="1" w:styleId="WW-Absatz-Standardschriftart1111111">
    <w:name w:val="WW-Absatz-Standardschriftart1111111"/>
    <w:rsid w:val="00E71DB5"/>
  </w:style>
  <w:style w:type="character" w:customStyle="1" w:styleId="WW-Absatz-Standardschriftart11111111">
    <w:name w:val="WW-Absatz-Standardschriftart11111111"/>
    <w:rsid w:val="00E71DB5"/>
  </w:style>
  <w:style w:type="character" w:customStyle="1" w:styleId="WW-Absatz-Standardschriftart111111111">
    <w:name w:val="WW-Absatz-Standardschriftart111111111"/>
    <w:rsid w:val="00E71DB5"/>
  </w:style>
  <w:style w:type="character" w:customStyle="1" w:styleId="WW-Absatz-Standardschriftart1111111111">
    <w:name w:val="WW-Absatz-Standardschriftart1111111111"/>
    <w:rsid w:val="00E71DB5"/>
  </w:style>
  <w:style w:type="character" w:customStyle="1" w:styleId="WW-Absatz-Standardschriftart11111111111">
    <w:name w:val="WW-Absatz-Standardschriftart11111111111"/>
    <w:rsid w:val="00E71DB5"/>
  </w:style>
  <w:style w:type="character" w:customStyle="1" w:styleId="WW-Absatz-Standardschriftart111111111111">
    <w:name w:val="WW-Absatz-Standardschriftart111111111111"/>
    <w:rsid w:val="00E71DB5"/>
  </w:style>
  <w:style w:type="character" w:customStyle="1" w:styleId="WW-Absatz-Standardschriftart1111111111111">
    <w:name w:val="WW-Absatz-Standardschriftart1111111111111"/>
    <w:rsid w:val="00E71DB5"/>
  </w:style>
  <w:style w:type="character" w:customStyle="1" w:styleId="WW-Absatz-Standardschriftart11111111111111">
    <w:name w:val="WW-Absatz-Standardschriftart11111111111111"/>
    <w:rsid w:val="00E71DB5"/>
  </w:style>
  <w:style w:type="character" w:customStyle="1" w:styleId="WW-Absatz-Standardschriftart111111111111111">
    <w:name w:val="WW-Absatz-Standardschriftart111111111111111"/>
    <w:rsid w:val="00E71DB5"/>
  </w:style>
  <w:style w:type="character" w:customStyle="1" w:styleId="WW-Absatz-Standardschriftart1111111111111111">
    <w:name w:val="WW-Absatz-Standardschriftart1111111111111111"/>
    <w:rsid w:val="00E71DB5"/>
  </w:style>
  <w:style w:type="character" w:customStyle="1" w:styleId="WW-Absatz-Standardschriftart11111111111111111">
    <w:name w:val="WW-Absatz-Standardschriftart11111111111111111"/>
    <w:rsid w:val="00E71DB5"/>
  </w:style>
  <w:style w:type="character" w:customStyle="1" w:styleId="WW-Absatz-Standardschriftart111111111111111111">
    <w:name w:val="WW-Absatz-Standardschriftart111111111111111111"/>
    <w:rsid w:val="00E71DB5"/>
  </w:style>
  <w:style w:type="character" w:customStyle="1" w:styleId="WW-Absatz-Standardschriftart1111111111111111111">
    <w:name w:val="WW-Absatz-Standardschriftart1111111111111111111"/>
    <w:rsid w:val="00E71DB5"/>
  </w:style>
  <w:style w:type="character" w:customStyle="1" w:styleId="WW-Absatz-Standardschriftart11111111111111111111">
    <w:name w:val="WW-Absatz-Standardschriftart11111111111111111111"/>
    <w:rsid w:val="00E71DB5"/>
  </w:style>
  <w:style w:type="character" w:customStyle="1" w:styleId="WW8Num8z0">
    <w:name w:val="WW8Num8z0"/>
    <w:rsid w:val="00E71DB5"/>
    <w:rPr>
      <w:rFonts w:ascii="Symbol" w:hAnsi="Symbol"/>
      <w:color w:val="000000"/>
    </w:rPr>
  </w:style>
  <w:style w:type="character" w:customStyle="1" w:styleId="WW8Num11z0">
    <w:name w:val="WW8Num11z0"/>
    <w:rsid w:val="00E71DB5"/>
    <w:rPr>
      <w:rFonts w:ascii="Symbol" w:hAnsi="Symbol"/>
      <w:color w:val="000000"/>
    </w:rPr>
  </w:style>
  <w:style w:type="character" w:customStyle="1" w:styleId="WW8Num12z0">
    <w:name w:val="WW8Num12z0"/>
    <w:rsid w:val="00E71DB5"/>
    <w:rPr>
      <w:color w:val="000000"/>
    </w:rPr>
  </w:style>
  <w:style w:type="character" w:customStyle="1" w:styleId="WW8Num13z0">
    <w:name w:val="WW8Num13z0"/>
    <w:rsid w:val="00E71DB5"/>
    <w:rPr>
      <w:color w:val="000000"/>
    </w:rPr>
  </w:style>
  <w:style w:type="character" w:customStyle="1" w:styleId="WW8Num14z0">
    <w:name w:val="WW8Num14z0"/>
    <w:rsid w:val="00E71DB5"/>
    <w:rPr>
      <w:rFonts w:ascii="Symbol" w:hAnsi="Symbol" w:cs="OpenSymbol"/>
    </w:rPr>
  </w:style>
  <w:style w:type="character" w:customStyle="1" w:styleId="WW-Absatz-Standardschriftart111111111111111111111">
    <w:name w:val="WW-Absatz-Standardschriftart111111111111111111111"/>
    <w:rsid w:val="00E71DB5"/>
  </w:style>
  <w:style w:type="character" w:customStyle="1" w:styleId="WW-Absatz-Standardschriftart1111111111111111111111">
    <w:name w:val="WW-Absatz-Standardschriftart1111111111111111111111"/>
    <w:rsid w:val="00E71DB5"/>
  </w:style>
  <w:style w:type="character" w:customStyle="1" w:styleId="WW-Absatz-Standardschriftart11111111111111111111111">
    <w:name w:val="WW-Absatz-Standardschriftart11111111111111111111111"/>
    <w:rsid w:val="00E71DB5"/>
  </w:style>
  <w:style w:type="character" w:customStyle="1" w:styleId="WW-Absatz-Standardschriftart111111111111111111111111">
    <w:name w:val="WW-Absatz-Standardschriftart111111111111111111111111"/>
    <w:rsid w:val="00E71DB5"/>
  </w:style>
  <w:style w:type="character" w:customStyle="1" w:styleId="WW8Num15z0">
    <w:name w:val="WW8Num15z0"/>
    <w:rsid w:val="00E71DB5"/>
    <w:rPr>
      <w:rFonts w:ascii="Symbol" w:hAnsi="Symbol" w:cs="OpenSymbol"/>
    </w:rPr>
  </w:style>
  <w:style w:type="character" w:customStyle="1" w:styleId="WW-Absatz-Standardschriftart1111111111111111111111111">
    <w:name w:val="WW-Absatz-Standardschriftart1111111111111111111111111"/>
    <w:rsid w:val="00E71DB5"/>
  </w:style>
  <w:style w:type="character" w:customStyle="1" w:styleId="WW8Num16z0">
    <w:name w:val="WW8Num16z0"/>
    <w:rsid w:val="00E71DB5"/>
    <w:rPr>
      <w:rFonts w:ascii="Symbol" w:hAnsi="Symbol" w:cs="OpenSymbol"/>
    </w:rPr>
  </w:style>
  <w:style w:type="character" w:customStyle="1" w:styleId="WW-Absatz-Standardschriftart11111111111111111111111111">
    <w:name w:val="WW-Absatz-Standardschriftart11111111111111111111111111"/>
    <w:rsid w:val="00E71DB5"/>
  </w:style>
  <w:style w:type="character" w:customStyle="1" w:styleId="WW8Num5z0">
    <w:name w:val="WW8Num5z0"/>
    <w:rsid w:val="00E71DB5"/>
    <w:rPr>
      <w:b w:val="0"/>
      <w:sz w:val="24"/>
      <w:szCs w:val="24"/>
    </w:rPr>
  </w:style>
  <w:style w:type="character" w:customStyle="1" w:styleId="WW8Num17z0">
    <w:name w:val="WW8Num17z0"/>
    <w:rsid w:val="00E71DB5"/>
    <w:rPr>
      <w:rFonts w:ascii="Symbol" w:hAnsi="Symbol" w:cs="OpenSymbol"/>
    </w:rPr>
  </w:style>
  <w:style w:type="character" w:customStyle="1" w:styleId="WW8Num18z0">
    <w:name w:val="WW8Num18z0"/>
    <w:rsid w:val="00E71DB5"/>
    <w:rPr>
      <w:rFonts w:ascii="Symbol" w:hAnsi="Symbol" w:cs="OpenSymbol"/>
    </w:rPr>
  </w:style>
  <w:style w:type="character" w:customStyle="1" w:styleId="WW-Absatz-Standardschriftart111111111111111111111111111">
    <w:name w:val="WW-Absatz-Standardschriftart111111111111111111111111111"/>
    <w:rsid w:val="00E71DB5"/>
  </w:style>
  <w:style w:type="character" w:customStyle="1" w:styleId="WW-Absatz-Standardschriftart1111111111111111111111111111">
    <w:name w:val="WW-Absatz-Standardschriftart1111111111111111111111111111"/>
    <w:rsid w:val="00E71DB5"/>
  </w:style>
  <w:style w:type="character" w:customStyle="1" w:styleId="Domylnaczcionkaakapitu6">
    <w:name w:val="Domyślna czcionka akapitu6"/>
    <w:rsid w:val="00E71DB5"/>
  </w:style>
  <w:style w:type="character" w:customStyle="1" w:styleId="WW-Absatz-Standardschriftart11111111111111111111111111111">
    <w:name w:val="WW-Absatz-Standardschriftart11111111111111111111111111111"/>
    <w:rsid w:val="00E71DB5"/>
  </w:style>
  <w:style w:type="character" w:customStyle="1" w:styleId="WW-Absatz-Standardschriftart111111111111111111111111111111">
    <w:name w:val="WW-Absatz-Standardschriftart111111111111111111111111111111"/>
    <w:rsid w:val="00E71DB5"/>
  </w:style>
  <w:style w:type="character" w:customStyle="1" w:styleId="WW8Num6z0">
    <w:name w:val="WW8Num6z0"/>
    <w:rsid w:val="00E71DB5"/>
    <w:rPr>
      <w:rFonts w:ascii="Times New Roman" w:hAnsi="Times New Roman"/>
      <w:b w:val="0"/>
      <w:i w:val="0"/>
      <w:sz w:val="24"/>
    </w:rPr>
  </w:style>
  <w:style w:type="character" w:customStyle="1" w:styleId="WW-Absatz-Standardschriftart1111111111111111111111111111111">
    <w:name w:val="WW-Absatz-Standardschriftart1111111111111111111111111111111"/>
    <w:rsid w:val="00E71DB5"/>
  </w:style>
  <w:style w:type="character" w:customStyle="1" w:styleId="WW-Absatz-Standardschriftart11111111111111111111111111111111">
    <w:name w:val="WW-Absatz-Standardschriftart11111111111111111111111111111111"/>
    <w:rsid w:val="00E71DB5"/>
  </w:style>
  <w:style w:type="character" w:customStyle="1" w:styleId="WW-Absatz-Standardschriftart111111111111111111111111111111111">
    <w:name w:val="WW-Absatz-Standardschriftart111111111111111111111111111111111"/>
    <w:rsid w:val="00E71DB5"/>
  </w:style>
  <w:style w:type="character" w:customStyle="1" w:styleId="WW-Absatz-Standardschriftart1111111111111111111111111111111111">
    <w:name w:val="WW-Absatz-Standardschriftart1111111111111111111111111111111111"/>
    <w:rsid w:val="00E71DB5"/>
  </w:style>
  <w:style w:type="character" w:customStyle="1" w:styleId="WW-Absatz-Standardschriftart11111111111111111111111111111111111">
    <w:name w:val="WW-Absatz-Standardschriftart11111111111111111111111111111111111"/>
    <w:rsid w:val="00E71DB5"/>
  </w:style>
  <w:style w:type="character" w:customStyle="1" w:styleId="WW-Absatz-Standardschriftart111111111111111111111111111111111111">
    <w:name w:val="WW-Absatz-Standardschriftart111111111111111111111111111111111111"/>
    <w:rsid w:val="00E71DB5"/>
  </w:style>
  <w:style w:type="character" w:customStyle="1" w:styleId="WW-Absatz-Standardschriftart1111111111111111111111111111111111111">
    <w:name w:val="WW-Absatz-Standardschriftart1111111111111111111111111111111111111"/>
    <w:rsid w:val="00E71DB5"/>
  </w:style>
  <w:style w:type="character" w:customStyle="1" w:styleId="WW-Absatz-Standardschriftart11111111111111111111111111111111111111">
    <w:name w:val="WW-Absatz-Standardschriftart11111111111111111111111111111111111111"/>
    <w:rsid w:val="00E71DB5"/>
  </w:style>
  <w:style w:type="character" w:customStyle="1" w:styleId="WW-Absatz-Standardschriftart111111111111111111111111111111111111111">
    <w:name w:val="WW-Absatz-Standardschriftart111111111111111111111111111111111111111"/>
    <w:rsid w:val="00E71DB5"/>
  </w:style>
  <w:style w:type="character" w:customStyle="1" w:styleId="WW-Absatz-Standardschriftart1111111111111111111111111111111111111111">
    <w:name w:val="WW-Absatz-Standardschriftart1111111111111111111111111111111111111111"/>
    <w:rsid w:val="00E71DB5"/>
  </w:style>
  <w:style w:type="character" w:customStyle="1" w:styleId="Domylnaczcionkaakapitu5">
    <w:name w:val="Domyślna czcionka akapitu5"/>
    <w:rsid w:val="00E71DB5"/>
  </w:style>
  <w:style w:type="character" w:customStyle="1" w:styleId="WW-Absatz-Standardschriftart11111111111111111111111111111111111111111">
    <w:name w:val="WW-Absatz-Standardschriftart11111111111111111111111111111111111111111"/>
    <w:rsid w:val="00E71DB5"/>
  </w:style>
  <w:style w:type="character" w:customStyle="1" w:styleId="WW8Num15z1">
    <w:name w:val="WW8Num15z1"/>
    <w:rsid w:val="00E71DB5"/>
    <w:rPr>
      <w:rFonts w:ascii="Courier New" w:hAnsi="Courier New" w:cs="Courier New"/>
    </w:rPr>
  </w:style>
  <w:style w:type="character" w:customStyle="1" w:styleId="WW8Num15z2">
    <w:name w:val="WW8Num15z2"/>
    <w:rsid w:val="00E71DB5"/>
    <w:rPr>
      <w:rFonts w:ascii="Wingdings" w:hAnsi="Wingdings"/>
    </w:rPr>
  </w:style>
  <w:style w:type="character" w:customStyle="1" w:styleId="WW8Num15z3">
    <w:name w:val="WW8Num15z3"/>
    <w:rsid w:val="00E71DB5"/>
    <w:rPr>
      <w:rFonts w:ascii="Symbol" w:hAnsi="Symbol"/>
    </w:rPr>
  </w:style>
  <w:style w:type="character" w:customStyle="1" w:styleId="Domylnaczcionkaakapitu4">
    <w:name w:val="Domyślna czcionka akapitu4"/>
    <w:rsid w:val="00E71DB5"/>
  </w:style>
  <w:style w:type="character" w:customStyle="1" w:styleId="WW-Absatz-Standardschriftart111111111111111111111111111111111111111111">
    <w:name w:val="WW-Absatz-Standardschriftart111111111111111111111111111111111111111111"/>
    <w:rsid w:val="00E71DB5"/>
  </w:style>
  <w:style w:type="character" w:customStyle="1" w:styleId="WW-Absatz-Standardschriftart1111111111111111111111111111111111111111111">
    <w:name w:val="WW-Absatz-Standardschriftart1111111111111111111111111111111111111111111"/>
    <w:rsid w:val="00E71DB5"/>
  </w:style>
  <w:style w:type="character" w:customStyle="1" w:styleId="WW-Absatz-Standardschriftart11111111111111111111111111111111111111111111">
    <w:name w:val="WW-Absatz-Standardschriftart11111111111111111111111111111111111111111111"/>
    <w:rsid w:val="00E71DB5"/>
  </w:style>
  <w:style w:type="character" w:customStyle="1" w:styleId="WW-Absatz-Standardschriftart111111111111111111111111111111111111111111111">
    <w:name w:val="WW-Absatz-Standardschriftart111111111111111111111111111111111111111111111"/>
    <w:rsid w:val="00E71DB5"/>
  </w:style>
  <w:style w:type="character" w:customStyle="1" w:styleId="WW-Absatz-Standardschriftart1111111111111111111111111111111111111111111111">
    <w:name w:val="WW-Absatz-Standardschriftart1111111111111111111111111111111111111111111111"/>
    <w:rsid w:val="00E71DB5"/>
  </w:style>
  <w:style w:type="character" w:customStyle="1" w:styleId="WW-Absatz-Standardschriftart11111111111111111111111111111111111111111111111">
    <w:name w:val="WW-Absatz-Standardschriftart11111111111111111111111111111111111111111111111"/>
    <w:rsid w:val="00E71DB5"/>
  </w:style>
  <w:style w:type="character" w:customStyle="1" w:styleId="WW-Absatz-Standardschriftart111111111111111111111111111111111111111111111111">
    <w:name w:val="WW-Absatz-Standardschriftart111111111111111111111111111111111111111111111111"/>
    <w:rsid w:val="00E71DB5"/>
  </w:style>
  <w:style w:type="character" w:customStyle="1" w:styleId="WW-Absatz-Standardschriftart1111111111111111111111111111111111111111111111111">
    <w:name w:val="WW-Absatz-Standardschriftart1111111111111111111111111111111111111111111111111"/>
    <w:rsid w:val="00E71DB5"/>
  </w:style>
  <w:style w:type="character" w:customStyle="1" w:styleId="Domylnaczcionkaakapitu3">
    <w:name w:val="Domyślna czcionka akapitu3"/>
    <w:rsid w:val="00E71DB5"/>
  </w:style>
  <w:style w:type="character" w:customStyle="1" w:styleId="WW-Absatz-Standardschriftart11111111111111111111111111111111111111111111111111">
    <w:name w:val="WW-Absatz-Standardschriftart11111111111111111111111111111111111111111111111111"/>
    <w:rsid w:val="00E71DB5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E71DB5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E71DB5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E71DB5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E71DB5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E71DB5"/>
  </w:style>
  <w:style w:type="character" w:customStyle="1" w:styleId="WW8Num1z0">
    <w:name w:val="WW8Num1z0"/>
    <w:rsid w:val="00E71DB5"/>
    <w:rPr>
      <w:rFonts w:ascii="Wingdings" w:hAnsi="Wingdings"/>
    </w:rPr>
  </w:style>
  <w:style w:type="character" w:customStyle="1" w:styleId="WW8Num1z1">
    <w:name w:val="WW8Num1z1"/>
    <w:rsid w:val="00E71DB5"/>
    <w:rPr>
      <w:rFonts w:ascii="Courier New" w:hAnsi="Courier New" w:cs="Courier New"/>
    </w:rPr>
  </w:style>
  <w:style w:type="character" w:customStyle="1" w:styleId="WW8Num1z3">
    <w:name w:val="WW8Num1z3"/>
    <w:rsid w:val="00E71DB5"/>
    <w:rPr>
      <w:rFonts w:ascii="Symbol" w:hAnsi="Symbol"/>
    </w:rPr>
  </w:style>
  <w:style w:type="character" w:customStyle="1" w:styleId="WW8NumSt3z0">
    <w:name w:val="WW8NumSt3z0"/>
    <w:rsid w:val="00E71DB5"/>
    <w:rPr>
      <w:rFonts w:ascii="Times New Roman" w:hAnsi="Times New Roman"/>
      <w:b w:val="0"/>
      <w:i w:val="0"/>
      <w:sz w:val="24"/>
      <w:u w:val="none"/>
    </w:rPr>
  </w:style>
  <w:style w:type="character" w:styleId="Numerwiersza">
    <w:name w:val="line number"/>
    <w:rsid w:val="00E71DB5"/>
  </w:style>
  <w:style w:type="character" w:customStyle="1" w:styleId="WW8Num19z0">
    <w:name w:val="WW8Num19z0"/>
    <w:rsid w:val="00E71DB5"/>
    <w:rPr>
      <w:rFonts w:ascii="Symbol" w:hAnsi="Symbol" w:cs="OpenSymbol"/>
    </w:rPr>
  </w:style>
  <w:style w:type="paragraph" w:customStyle="1" w:styleId="Nagwek50">
    <w:name w:val="Nagłówek5"/>
    <w:basedOn w:val="Normalny"/>
    <w:next w:val="Tekstpodstawowy"/>
    <w:rsid w:val="00E71DB5"/>
    <w:pPr>
      <w:keepNext/>
      <w:suppressAutoHyphens/>
      <w:spacing w:before="240" w:after="120" w:line="240" w:lineRule="auto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6">
    <w:name w:val="Podpis6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rsid w:val="00E71DB5"/>
    <w:pPr>
      <w:keepNext/>
      <w:suppressAutoHyphens/>
      <w:spacing w:before="240" w:after="120" w:line="240" w:lineRule="auto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5">
    <w:name w:val="Podpis5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Nagwek32">
    <w:name w:val="Nagłówek3"/>
    <w:basedOn w:val="Normalny"/>
    <w:next w:val="Tekstpodstawowy"/>
    <w:rsid w:val="00E71DB5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4">
    <w:name w:val="Podpis4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Podpis3">
    <w:name w:val="Podpis3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Podpis2">
    <w:name w:val="Podpis2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E71DB5"/>
    <w:pPr>
      <w:suppressAutoHyphens/>
      <w:spacing w:after="0" w:line="240" w:lineRule="auto"/>
      <w:ind w:left="567" w:hanging="567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Tekstpodstawowy21">
    <w:name w:val="Tekst podstawowy 21"/>
    <w:basedOn w:val="Normalny"/>
    <w:rsid w:val="00E71DB5"/>
    <w:pPr>
      <w:suppressAutoHyphens/>
      <w:overflowPunct w:val="0"/>
      <w:autoSpaceDE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Zawartoramki">
    <w:name w:val="Zawartość ramki"/>
    <w:basedOn w:val="Tekstpodstawowy"/>
    <w:rsid w:val="00E71DB5"/>
    <w:pPr>
      <w:suppressAutoHyphens/>
      <w:spacing w:after="240"/>
      <w:jc w:val="left"/>
    </w:pPr>
    <w:rPr>
      <w:lang w:eastAsia="ar-SA"/>
    </w:rPr>
  </w:style>
  <w:style w:type="paragraph" w:customStyle="1" w:styleId="Textbodyindent">
    <w:name w:val="Text body indent"/>
    <w:basedOn w:val="Standard"/>
    <w:rsid w:val="00E71DB5"/>
    <w:pPr>
      <w:autoSpaceDN/>
      <w:spacing w:after="120"/>
      <w:ind w:left="283"/>
    </w:pPr>
    <w:rPr>
      <w:color w:val="000000"/>
      <w:kern w:val="1"/>
      <w:lang w:val="en-US" w:eastAsia="en-US" w:bidi="en-US"/>
    </w:rPr>
  </w:style>
  <w:style w:type="numbering" w:customStyle="1" w:styleId="WW8Num5">
    <w:name w:val="WW8Num5"/>
    <w:basedOn w:val="Bezlisty"/>
    <w:rsid w:val="00E71DB5"/>
    <w:pPr>
      <w:numPr>
        <w:numId w:val="27"/>
      </w:numPr>
    </w:pPr>
  </w:style>
  <w:style w:type="table" w:customStyle="1" w:styleId="Tabela-Siatka10">
    <w:name w:val="Tabela - Siatka10"/>
    <w:basedOn w:val="Standardowy"/>
    <w:next w:val="Tabela-Siatka"/>
    <w:rsid w:val="00E71DB5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">
    <w:name w:val="Bez listy11"/>
    <w:next w:val="Bezlisty"/>
    <w:uiPriority w:val="99"/>
    <w:semiHidden/>
    <w:unhideWhenUsed/>
    <w:rsid w:val="00E71DB5"/>
  </w:style>
  <w:style w:type="paragraph" w:customStyle="1" w:styleId="Legenda2">
    <w:name w:val="Legenda2"/>
    <w:basedOn w:val="Standard"/>
    <w:rsid w:val="00E71DB5"/>
    <w:pPr>
      <w:suppressLineNumbers/>
      <w:spacing w:before="120" w:after="120"/>
    </w:pPr>
    <w:rPr>
      <w:rFonts w:eastAsia="SimSun" w:cs="Mangal"/>
      <w:i/>
      <w:iCs/>
    </w:rPr>
  </w:style>
  <w:style w:type="paragraph" w:customStyle="1" w:styleId="Index">
    <w:name w:val="Index"/>
    <w:basedOn w:val="Standard"/>
    <w:rsid w:val="00E71DB5"/>
    <w:pPr>
      <w:suppressLineNumbers/>
    </w:pPr>
    <w:rPr>
      <w:rFonts w:eastAsia="SimSun" w:cs="Mangal"/>
    </w:rPr>
  </w:style>
  <w:style w:type="paragraph" w:customStyle="1" w:styleId="Nagwek21">
    <w:name w:val="Nagłówek 21"/>
    <w:basedOn w:val="Standard"/>
    <w:next w:val="Standard"/>
    <w:rsid w:val="00E71DB5"/>
    <w:pPr>
      <w:keepNext/>
      <w:jc w:val="right"/>
      <w:outlineLvl w:val="1"/>
    </w:pPr>
    <w:rPr>
      <w:rFonts w:eastAsia="SimSun" w:cs="Mangal"/>
      <w:b/>
    </w:rPr>
  </w:style>
  <w:style w:type="paragraph" w:customStyle="1" w:styleId="Nagwek41">
    <w:name w:val="Nagłówek 41"/>
    <w:basedOn w:val="Standard"/>
    <w:next w:val="Standard"/>
    <w:rsid w:val="00E71DB5"/>
    <w:pPr>
      <w:keepNext/>
      <w:ind w:right="-35"/>
      <w:jc w:val="center"/>
      <w:outlineLvl w:val="3"/>
    </w:pPr>
    <w:rPr>
      <w:rFonts w:eastAsia="SimSun" w:cs="Mangal"/>
      <w:b/>
      <w:sz w:val="28"/>
    </w:rPr>
  </w:style>
  <w:style w:type="paragraph" w:customStyle="1" w:styleId="Stopka2">
    <w:name w:val="Stopka2"/>
    <w:basedOn w:val="Standard"/>
    <w:rsid w:val="00E71DB5"/>
    <w:pPr>
      <w:tabs>
        <w:tab w:val="center" w:pos="4536"/>
        <w:tab w:val="right" w:pos="9072"/>
      </w:tabs>
    </w:pPr>
    <w:rPr>
      <w:rFonts w:eastAsia="SimSun" w:cs="Mangal"/>
    </w:rPr>
  </w:style>
  <w:style w:type="paragraph" w:customStyle="1" w:styleId="TableHeading">
    <w:name w:val="Table Heading"/>
    <w:basedOn w:val="TableContents"/>
    <w:rsid w:val="00E71DB5"/>
    <w:pPr>
      <w:jc w:val="center"/>
    </w:pPr>
    <w:rPr>
      <w:rFonts w:eastAsia="SimSun" w:cs="Mangal"/>
      <w:b/>
      <w:bCs/>
      <w:lang w:val="pl-PL" w:eastAsia="zh-CN" w:bidi="hi-IN"/>
    </w:rPr>
  </w:style>
  <w:style w:type="paragraph" w:customStyle="1" w:styleId="Framecontents">
    <w:name w:val="Frame contents"/>
    <w:basedOn w:val="Textbody"/>
    <w:rsid w:val="00E71DB5"/>
    <w:rPr>
      <w:rFonts w:eastAsia="SimSun" w:cs="Mangal"/>
      <w:lang w:val="pl-PL" w:eastAsia="zh-CN" w:bidi="hi-IN"/>
    </w:rPr>
  </w:style>
  <w:style w:type="character" w:customStyle="1" w:styleId="BulletSymbols">
    <w:name w:val="Bullet Symbols"/>
    <w:rsid w:val="00E71DB5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NumberingSymbols">
    <w:name w:val="Numbering Symbols"/>
    <w:rsid w:val="00E71DB5"/>
  </w:style>
  <w:style w:type="character" w:customStyle="1" w:styleId="Numerstrony1">
    <w:name w:val="Numer strony1"/>
    <w:rsid w:val="00E71DB5"/>
  </w:style>
  <w:style w:type="character" w:customStyle="1" w:styleId="WW8Num35z0">
    <w:name w:val="WW8Num35z0"/>
    <w:rsid w:val="00E71DB5"/>
    <w:rPr>
      <w:b w:val="0"/>
    </w:rPr>
  </w:style>
  <w:style w:type="numbering" w:customStyle="1" w:styleId="WW8Num1">
    <w:name w:val="WW8Num1"/>
    <w:basedOn w:val="Bezlisty"/>
    <w:rsid w:val="00E71DB5"/>
    <w:pPr>
      <w:numPr>
        <w:numId w:val="28"/>
      </w:numPr>
    </w:pPr>
  </w:style>
  <w:style w:type="numbering" w:customStyle="1" w:styleId="WW8Num2">
    <w:name w:val="WW8Num2"/>
    <w:basedOn w:val="Bezlisty"/>
    <w:rsid w:val="00E71DB5"/>
    <w:pPr>
      <w:numPr>
        <w:numId w:val="29"/>
      </w:numPr>
    </w:pPr>
  </w:style>
  <w:style w:type="numbering" w:customStyle="1" w:styleId="WW8Num3">
    <w:name w:val="WW8Num3"/>
    <w:basedOn w:val="Bezlisty"/>
    <w:rsid w:val="00E71DB5"/>
    <w:pPr>
      <w:numPr>
        <w:numId w:val="30"/>
      </w:numPr>
    </w:pPr>
  </w:style>
  <w:style w:type="numbering" w:customStyle="1" w:styleId="WW8Num4">
    <w:name w:val="WW8Num4"/>
    <w:basedOn w:val="Bezlisty"/>
    <w:rsid w:val="00E71DB5"/>
    <w:pPr>
      <w:numPr>
        <w:numId w:val="31"/>
      </w:numPr>
    </w:pPr>
  </w:style>
  <w:style w:type="numbering" w:customStyle="1" w:styleId="WW8Num51">
    <w:name w:val="WW8Num51"/>
    <w:basedOn w:val="Bezlisty"/>
    <w:rsid w:val="00E71DB5"/>
    <w:pPr>
      <w:numPr>
        <w:numId w:val="26"/>
      </w:numPr>
    </w:pPr>
  </w:style>
  <w:style w:type="numbering" w:customStyle="1" w:styleId="WW8Num6">
    <w:name w:val="WW8Num6"/>
    <w:basedOn w:val="Bezlisty"/>
    <w:rsid w:val="00E71DB5"/>
    <w:pPr>
      <w:numPr>
        <w:numId w:val="32"/>
      </w:numPr>
    </w:pPr>
  </w:style>
  <w:style w:type="numbering" w:customStyle="1" w:styleId="WW8Num7">
    <w:name w:val="WW8Num7"/>
    <w:basedOn w:val="Bezlisty"/>
    <w:rsid w:val="00E71DB5"/>
    <w:pPr>
      <w:numPr>
        <w:numId w:val="33"/>
      </w:numPr>
    </w:pPr>
  </w:style>
  <w:style w:type="numbering" w:customStyle="1" w:styleId="WW8Num8">
    <w:name w:val="WW8Num8"/>
    <w:basedOn w:val="Bezlisty"/>
    <w:rsid w:val="00E71DB5"/>
    <w:pPr>
      <w:numPr>
        <w:numId w:val="34"/>
      </w:numPr>
    </w:pPr>
  </w:style>
  <w:style w:type="numbering" w:customStyle="1" w:styleId="WW8Num9">
    <w:name w:val="WW8Num9"/>
    <w:basedOn w:val="Bezlisty"/>
    <w:rsid w:val="00E71DB5"/>
    <w:pPr>
      <w:numPr>
        <w:numId w:val="35"/>
      </w:numPr>
    </w:pPr>
  </w:style>
  <w:style w:type="numbering" w:customStyle="1" w:styleId="WW8Num10">
    <w:name w:val="WW8Num10"/>
    <w:basedOn w:val="Bezlisty"/>
    <w:rsid w:val="00E71DB5"/>
    <w:pPr>
      <w:numPr>
        <w:numId w:val="36"/>
      </w:numPr>
    </w:pPr>
  </w:style>
  <w:style w:type="numbering" w:customStyle="1" w:styleId="WW8Num11">
    <w:name w:val="WW8Num11"/>
    <w:basedOn w:val="Bezlisty"/>
    <w:rsid w:val="00E71DB5"/>
    <w:pPr>
      <w:numPr>
        <w:numId w:val="37"/>
      </w:numPr>
    </w:pPr>
  </w:style>
  <w:style w:type="numbering" w:customStyle="1" w:styleId="WW8Num12">
    <w:name w:val="WW8Num12"/>
    <w:basedOn w:val="Bezlisty"/>
    <w:rsid w:val="00E71DB5"/>
    <w:pPr>
      <w:numPr>
        <w:numId w:val="38"/>
      </w:numPr>
    </w:pPr>
  </w:style>
  <w:style w:type="numbering" w:customStyle="1" w:styleId="WW8Num13">
    <w:name w:val="WW8Num13"/>
    <w:basedOn w:val="Bezlisty"/>
    <w:rsid w:val="00E71DB5"/>
    <w:pPr>
      <w:numPr>
        <w:numId w:val="39"/>
      </w:numPr>
    </w:pPr>
  </w:style>
  <w:style w:type="numbering" w:customStyle="1" w:styleId="WW8Num14">
    <w:name w:val="WW8Num14"/>
    <w:basedOn w:val="Bezlisty"/>
    <w:rsid w:val="00E71DB5"/>
    <w:pPr>
      <w:numPr>
        <w:numId w:val="40"/>
      </w:numPr>
    </w:pPr>
  </w:style>
  <w:style w:type="numbering" w:customStyle="1" w:styleId="WW8Num15">
    <w:name w:val="WW8Num15"/>
    <w:basedOn w:val="Bezlisty"/>
    <w:rsid w:val="00E71DB5"/>
    <w:pPr>
      <w:numPr>
        <w:numId w:val="41"/>
      </w:numPr>
    </w:pPr>
  </w:style>
  <w:style w:type="table" w:customStyle="1" w:styleId="Tabela-Siatka11">
    <w:name w:val="Tabela - Siatka11"/>
    <w:basedOn w:val="Standardowy"/>
    <w:next w:val="Tabela-Siatka"/>
    <w:uiPriority w:val="59"/>
    <w:rsid w:val="00E71DB5"/>
    <w:rPr>
      <w:rFonts w:ascii="Times New Roman" w:eastAsia="SimSun" w:hAnsi="Times New Roman" w:cs="Mang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65">
    <w:name w:val="WW8Num165"/>
    <w:basedOn w:val="Bezlisty"/>
    <w:rsid w:val="00E71DB5"/>
  </w:style>
  <w:style w:type="numbering" w:customStyle="1" w:styleId="WW8Num17">
    <w:name w:val="WW8Num17"/>
    <w:basedOn w:val="Bezlisty"/>
    <w:rsid w:val="00E71DB5"/>
    <w:pPr>
      <w:numPr>
        <w:numId w:val="7"/>
      </w:numPr>
    </w:pPr>
  </w:style>
  <w:style w:type="numbering" w:customStyle="1" w:styleId="WW8Num166">
    <w:name w:val="WW8Num166"/>
    <w:basedOn w:val="Bezlisty"/>
    <w:rsid w:val="00E71DB5"/>
  </w:style>
  <w:style w:type="numbering" w:customStyle="1" w:styleId="WW8Num167">
    <w:name w:val="WW8Num167"/>
    <w:basedOn w:val="Bezlisty"/>
    <w:rsid w:val="00E71DB5"/>
  </w:style>
  <w:style w:type="paragraph" w:customStyle="1" w:styleId="ust">
    <w:name w:val="ust"/>
    <w:basedOn w:val="Normalny"/>
    <w:autoRedefine/>
    <w:rsid w:val="00E71DB5"/>
    <w:pPr>
      <w:numPr>
        <w:numId w:val="42"/>
      </w:numPr>
      <w:tabs>
        <w:tab w:val="left" w:pos="42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numbering" w:customStyle="1" w:styleId="WWNum1">
    <w:name w:val="WWNum1"/>
    <w:basedOn w:val="Bezlisty"/>
    <w:rsid w:val="00E71DB5"/>
    <w:pPr>
      <w:numPr>
        <w:numId w:val="43"/>
      </w:numPr>
    </w:pPr>
  </w:style>
  <w:style w:type="numbering" w:customStyle="1" w:styleId="WWNum2">
    <w:name w:val="WWNum2"/>
    <w:basedOn w:val="Bezlisty"/>
    <w:rsid w:val="00E71DB5"/>
    <w:pPr>
      <w:numPr>
        <w:numId w:val="44"/>
      </w:numPr>
    </w:pPr>
  </w:style>
  <w:style w:type="numbering" w:customStyle="1" w:styleId="WWNum11">
    <w:name w:val="WWNum11"/>
    <w:basedOn w:val="Bezlisty"/>
    <w:rsid w:val="00E71DB5"/>
    <w:pPr>
      <w:numPr>
        <w:numId w:val="45"/>
      </w:numPr>
    </w:pPr>
  </w:style>
  <w:style w:type="numbering" w:customStyle="1" w:styleId="WWNum21">
    <w:name w:val="WWNum21"/>
    <w:basedOn w:val="Bezlisty"/>
    <w:rsid w:val="00E71DB5"/>
    <w:pPr>
      <w:numPr>
        <w:numId w:val="46"/>
      </w:numPr>
    </w:pPr>
  </w:style>
  <w:style w:type="numbering" w:customStyle="1" w:styleId="WWNum4">
    <w:name w:val="WWNum4"/>
    <w:basedOn w:val="Bezlisty"/>
    <w:rsid w:val="00E71DB5"/>
    <w:pPr>
      <w:numPr>
        <w:numId w:val="47"/>
      </w:numPr>
    </w:pPr>
  </w:style>
  <w:style w:type="numbering" w:customStyle="1" w:styleId="WWNum3">
    <w:name w:val="WWNum3"/>
    <w:basedOn w:val="Bezlisty"/>
    <w:rsid w:val="00E71DB5"/>
    <w:pPr>
      <w:numPr>
        <w:numId w:val="48"/>
      </w:numPr>
    </w:pPr>
  </w:style>
  <w:style w:type="paragraph" w:styleId="Tekstpodstawowy3">
    <w:name w:val="Body Text 3"/>
    <w:basedOn w:val="Standard"/>
    <w:link w:val="Tekstpodstawowy3Znak"/>
    <w:rsid w:val="00E71DB5"/>
    <w:pPr>
      <w:widowControl/>
      <w:spacing w:after="120"/>
    </w:pPr>
    <w:rPr>
      <w:rFonts w:eastAsia="Times New Roman" w:cs="Times New Roman"/>
      <w:sz w:val="16"/>
      <w:szCs w:val="16"/>
      <w:lang w:val="x-none" w:bidi="ar-SA"/>
    </w:rPr>
  </w:style>
  <w:style w:type="character" w:customStyle="1" w:styleId="Tekstpodstawowy3Znak">
    <w:name w:val="Tekst podstawowy 3 Znak"/>
    <w:basedOn w:val="Domylnaczcionkaakapitu"/>
    <w:link w:val="Tekstpodstawowy3"/>
    <w:rsid w:val="00E71DB5"/>
    <w:rPr>
      <w:rFonts w:ascii="Times New Roman" w:eastAsia="Times New Roman" w:hAnsi="Times New Roman"/>
      <w:kern w:val="3"/>
      <w:sz w:val="16"/>
      <w:szCs w:val="16"/>
      <w:lang w:val="x-none" w:eastAsia="zh-CN"/>
    </w:rPr>
  </w:style>
  <w:style w:type="paragraph" w:customStyle="1" w:styleId="Standarduser">
    <w:name w:val="Standard (user)"/>
    <w:rsid w:val="00E71DB5"/>
    <w:pPr>
      <w:suppressAutoHyphens/>
      <w:autoSpaceDN w:val="0"/>
      <w:spacing w:after="200" w:line="276" w:lineRule="auto"/>
      <w:textAlignment w:val="baseline"/>
    </w:pPr>
    <w:rPr>
      <w:rFonts w:eastAsia="Lucida Sans Unicode" w:cs="Tahoma"/>
      <w:kern w:val="3"/>
      <w:lang w:eastAsia="zh-CN"/>
    </w:rPr>
  </w:style>
  <w:style w:type="character" w:customStyle="1" w:styleId="WW8Num2z8">
    <w:name w:val="WW8Num2z8"/>
    <w:rsid w:val="00E71DB5"/>
  </w:style>
  <w:style w:type="numbering" w:customStyle="1" w:styleId="WW8Num16113">
    <w:name w:val="WW8Num16113"/>
    <w:basedOn w:val="Bezlisty"/>
    <w:rsid w:val="00E71DB5"/>
  </w:style>
  <w:style w:type="numbering" w:customStyle="1" w:styleId="WW8Num1641">
    <w:name w:val="WW8Num1641"/>
    <w:basedOn w:val="Bezlisty"/>
    <w:rsid w:val="00E71DB5"/>
    <w:pPr>
      <w:numPr>
        <w:numId w:val="1"/>
      </w:numPr>
    </w:pPr>
  </w:style>
  <w:style w:type="numbering" w:customStyle="1" w:styleId="WW8Num1633">
    <w:name w:val="WW8Num1633"/>
    <w:rsid w:val="00E71DB5"/>
    <w:pPr>
      <w:numPr>
        <w:numId w:val="3"/>
      </w:numPr>
    </w:pPr>
  </w:style>
  <w:style w:type="character" w:styleId="Nierozpoznanawzmianka">
    <w:name w:val="Unresolved Mention"/>
    <w:uiPriority w:val="99"/>
    <w:semiHidden/>
    <w:unhideWhenUsed/>
    <w:rsid w:val="00E71D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47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4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58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6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99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65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16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89761-F02F-4E4F-BD83-36E2FEBC9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KPIM/……/2015</vt:lpstr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KPIM/……/2015</dc:title>
  <dc:creator>Piotr</dc:creator>
  <cp:lastModifiedBy>Kryszak Malgorzata</cp:lastModifiedBy>
  <cp:revision>11</cp:revision>
  <cp:lastPrinted>2021-04-01T08:40:00Z</cp:lastPrinted>
  <dcterms:created xsi:type="dcterms:W3CDTF">2022-03-23T09:54:00Z</dcterms:created>
  <dcterms:modified xsi:type="dcterms:W3CDTF">2024-07-31T09:51:00Z</dcterms:modified>
</cp:coreProperties>
</file>